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541B7D4" w:rsidR="00BF7F06" w:rsidRPr="00A11D21" w:rsidRDefault="00B47A64" w:rsidP="009E4AB7">
      <w:pPr>
        <w:rPr>
          <w:rFonts w:ascii="Calibri" w:hAnsi="Calibri" w:cs="Calibri"/>
          <w:b/>
          <w:bCs/>
        </w:rPr>
      </w:pPr>
      <w:r>
        <w:rPr>
          <w:rFonts w:ascii="Calibri" w:hAnsi="Calibri" w:cs="Calibri"/>
          <w:b/>
          <w:bCs/>
        </w:rPr>
        <w:t>The Rock</w:t>
      </w:r>
    </w:p>
    <w:p w14:paraId="2CDC2AFF" w14:textId="3EB7DFBD" w:rsidR="007A6325" w:rsidRPr="00A11D21" w:rsidRDefault="00E31402" w:rsidP="009E4AB7">
      <w:pPr>
        <w:rPr>
          <w:rFonts w:ascii="Calibri" w:hAnsi="Calibri" w:cs="Calibri"/>
          <w:b/>
          <w:bCs/>
        </w:rPr>
      </w:pPr>
      <w:r>
        <w:rPr>
          <w:rFonts w:ascii="Calibri" w:hAnsi="Calibri" w:cs="Calibri"/>
          <w:b/>
          <w:bCs/>
        </w:rPr>
        <w:t xml:space="preserve">Help Is On The </w:t>
      </w:r>
      <w:proofErr w:type="gramStart"/>
      <w:r>
        <w:rPr>
          <w:rFonts w:ascii="Calibri" w:hAnsi="Calibri" w:cs="Calibri"/>
          <w:b/>
          <w:bCs/>
        </w:rPr>
        <w:t>Way</w:t>
      </w:r>
      <w:r w:rsidR="00AA5ED6" w:rsidRPr="00A11D21">
        <w:rPr>
          <w:rFonts w:ascii="Calibri" w:hAnsi="Calibri" w:cs="Calibri"/>
          <w:b/>
          <w:bCs/>
        </w:rPr>
        <w:t xml:space="preserve"> </w:t>
      </w:r>
      <w:r w:rsidR="00C01D01" w:rsidRPr="00A11D21">
        <w:rPr>
          <w:rFonts w:ascii="Calibri" w:hAnsi="Calibri" w:cs="Calibri"/>
          <w:b/>
          <w:bCs/>
        </w:rPr>
        <w:t xml:space="preserve"> (</w:t>
      </w:r>
      <w:proofErr w:type="gramEnd"/>
      <w:r w:rsidR="00AB12C5" w:rsidRPr="00A11D21">
        <w:rPr>
          <w:rFonts w:ascii="Calibri" w:hAnsi="Calibri" w:cs="Calibri"/>
          <w:b/>
          <w:bCs/>
        </w:rPr>
        <w:t xml:space="preserve">Part </w:t>
      </w:r>
      <w:r>
        <w:rPr>
          <w:rFonts w:ascii="Calibri" w:hAnsi="Calibri" w:cs="Calibri"/>
          <w:b/>
          <w:bCs/>
        </w:rPr>
        <w:t>2</w:t>
      </w:r>
      <w:r w:rsidR="00B47A64">
        <w:rPr>
          <w:rFonts w:ascii="Calibri" w:hAnsi="Calibri" w:cs="Calibri"/>
          <w:b/>
          <w:bCs/>
        </w:rPr>
        <w:t xml:space="preserve"> of 2</w:t>
      </w:r>
      <w:r w:rsidR="00C01D01" w:rsidRPr="00A11D21">
        <w:rPr>
          <w:rFonts w:ascii="Calibri" w:hAnsi="Calibri" w:cs="Calibri"/>
          <w:b/>
          <w:bCs/>
        </w:rPr>
        <w:t>)</w:t>
      </w:r>
    </w:p>
    <w:p w14:paraId="156A3DE0" w14:textId="1908C6B0" w:rsidR="007A6325" w:rsidRPr="00A11D21" w:rsidRDefault="00E31402" w:rsidP="009E4AB7">
      <w:pPr>
        <w:rPr>
          <w:rFonts w:ascii="Calibri" w:hAnsi="Calibri" w:cs="Calibri"/>
          <w:b/>
          <w:bCs/>
        </w:rPr>
      </w:pPr>
      <w:r>
        <w:rPr>
          <w:rFonts w:ascii="Calibri" w:hAnsi="Calibri" w:cs="Calibri"/>
          <w:b/>
          <w:bCs/>
        </w:rPr>
        <w:t>Psalm 121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F8F0487" w14:textId="7DB10622" w:rsidR="00E31402" w:rsidRPr="00E31402" w:rsidRDefault="00E31402" w:rsidP="00E31402">
      <w:pPr>
        <w:spacing w:line="276" w:lineRule="auto"/>
        <w:rPr>
          <w:rFonts w:ascii="Calibri" w:hAnsi="Calibri"/>
        </w:rPr>
      </w:pPr>
      <w:r w:rsidRPr="00E31402">
        <w:rPr>
          <w:rFonts w:ascii="Calibri" w:hAnsi="Calibri"/>
        </w:rPr>
        <w:t xml:space="preserve">Have you ever needed help? I remember as a college student, I needed some </w:t>
      </w:r>
      <w:r w:rsidR="00CF7E7E">
        <w:rPr>
          <w:rFonts w:ascii="Calibri" w:hAnsi="Calibri"/>
        </w:rPr>
        <w:t>assistance</w:t>
      </w:r>
      <w:r w:rsidRPr="00E31402">
        <w:rPr>
          <w:rFonts w:ascii="Calibri" w:hAnsi="Calibri"/>
        </w:rPr>
        <w:t xml:space="preserve"> with my grades. I have a little </w:t>
      </w:r>
      <w:r w:rsidR="000134A8">
        <w:rPr>
          <w:rFonts w:ascii="Calibri" w:hAnsi="Calibri"/>
        </w:rPr>
        <w:t>bit of dyslexia</w:t>
      </w:r>
      <w:r w:rsidRPr="00E31402">
        <w:rPr>
          <w:rFonts w:ascii="Calibri" w:hAnsi="Calibri"/>
        </w:rPr>
        <w:t>. Sometimes I have some trouble reading</w:t>
      </w:r>
      <w:r w:rsidR="004A2E94">
        <w:rPr>
          <w:rFonts w:ascii="Calibri" w:hAnsi="Calibri"/>
        </w:rPr>
        <w:t xml:space="preserve">, </w:t>
      </w:r>
      <w:proofErr w:type="gramStart"/>
      <w:r w:rsidR="004A2E94">
        <w:rPr>
          <w:rFonts w:ascii="Calibri" w:hAnsi="Calibri"/>
        </w:rPr>
        <w:t>writing</w:t>
      </w:r>
      <w:proofErr w:type="gramEnd"/>
      <w:r w:rsidR="004A2E94">
        <w:rPr>
          <w:rFonts w:ascii="Calibri" w:hAnsi="Calibri"/>
        </w:rPr>
        <w:t xml:space="preserve"> and</w:t>
      </w:r>
      <w:r w:rsidRPr="00E31402">
        <w:rPr>
          <w:rFonts w:ascii="Calibri" w:hAnsi="Calibri"/>
        </w:rPr>
        <w:t xml:space="preserve"> comprehending. Sometimes writing and spelling is challenging for me. I went to a </w:t>
      </w:r>
      <w:proofErr w:type="gramStart"/>
      <w:r w:rsidRPr="00E31402">
        <w:rPr>
          <w:rFonts w:ascii="Calibri" w:hAnsi="Calibri"/>
        </w:rPr>
        <w:t>really large</w:t>
      </w:r>
      <w:proofErr w:type="gramEnd"/>
      <w:r w:rsidRPr="00E31402">
        <w:rPr>
          <w:rFonts w:ascii="Calibri" w:hAnsi="Calibri"/>
        </w:rPr>
        <w:t xml:space="preserve"> university and I kind of learned if I'm going to </w:t>
      </w:r>
      <w:r w:rsidR="004A2E94">
        <w:rPr>
          <w:rFonts w:ascii="Calibri" w:hAnsi="Calibri"/>
        </w:rPr>
        <w:t>meet the academic standards</w:t>
      </w:r>
      <w:r w:rsidRPr="00E31402">
        <w:rPr>
          <w:rFonts w:ascii="Calibri" w:hAnsi="Calibri"/>
        </w:rPr>
        <w:t xml:space="preserve">, I've got to find some help. </w:t>
      </w:r>
    </w:p>
    <w:p w14:paraId="2CADBE88" w14:textId="77777777" w:rsidR="00E31402" w:rsidRPr="00E31402" w:rsidRDefault="00E31402" w:rsidP="00E31402">
      <w:pPr>
        <w:spacing w:line="276" w:lineRule="auto"/>
        <w:rPr>
          <w:rFonts w:ascii="Calibri" w:hAnsi="Calibri"/>
        </w:rPr>
      </w:pPr>
    </w:p>
    <w:p w14:paraId="20733B41" w14:textId="0D70995C" w:rsidR="00E31402" w:rsidRPr="00E31402" w:rsidRDefault="00E31402" w:rsidP="00E31402">
      <w:pPr>
        <w:spacing w:line="276" w:lineRule="auto"/>
        <w:rPr>
          <w:rFonts w:ascii="Calibri" w:hAnsi="Calibri"/>
        </w:rPr>
      </w:pPr>
      <w:r w:rsidRPr="000134A8">
        <w:rPr>
          <w:rFonts w:ascii="Calibri" w:hAnsi="Calibri"/>
        </w:rPr>
        <w:t>I started forming study groups</w:t>
      </w:r>
      <w:r w:rsidR="000134A8" w:rsidRPr="000134A8">
        <w:rPr>
          <w:rFonts w:ascii="Calibri" w:hAnsi="Calibri"/>
        </w:rPr>
        <w:t xml:space="preserve"> for some of my more difficult classes</w:t>
      </w:r>
      <w:r w:rsidRPr="000134A8">
        <w:rPr>
          <w:rFonts w:ascii="Calibri" w:hAnsi="Calibri"/>
        </w:rPr>
        <w:t xml:space="preserve">. </w:t>
      </w:r>
      <w:r w:rsidR="004A2E94" w:rsidRPr="000134A8">
        <w:rPr>
          <w:rFonts w:ascii="Calibri" w:hAnsi="Calibri"/>
        </w:rPr>
        <w:t xml:space="preserve">Generally </w:t>
      </w:r>
      <w:proofErr w:type="gramStart"/>
      <w:r w:rsidR="004A2E94" w:rsidRPr="000134A8">
        <w:rPr>
          <w:rFonts w:ascii="Calibri" w:hAnsi="Calibri"/>
        </w:rPr>
        <w:t>speaking</w:t>
      </w:r>
      <w:proofErr w:type="gramEnd"/>
      <w:r w:rsidR="004A2E94" w:rsidRPr="000134A8">
        <w:rPr>
          <w:rFonts w:ascii="Calibri" w:hAnsi="Calibri"/>
        </w:rPr>
        <w:t xml:space="preserve"> smart kids don’t need a group because they already know the material. </w:t>
      </w:r>
      <w:proofErr w:type="gramStart"/>
      <w:r w:rsidR="000134A8" w:rsidRPr="000134A8">
        <w:rPr>
          <w:rFonts w:ascii="Calibri" w:hAnsi="Calibri"/>
        </w:rPr>
        <w:t>Generally speaking, t</w:t>
      </w:r>
      <w:r w:rsidR="004A2E94" w:rsidRPr="000134A8">
        <w:rPr>
          <w:rFonts w:ascii="Calibri" w:hAnsi="Calibri"/>
        </w:rPr>
        <w:t>he</w:t>
      </w:r>
      <w:proofErr w:type="gramEnd"/>
      <w:r w:rsidR="004A2E94" w:rsidRPr="000134A8">
        <w:rPr>
          <w:rFonts w:ascii="Calibri" w:hAnsi="Calibri"/>
        </w:rPr>
        <w:t xml:space="preserve"> kids who like study groups aren’t much help. They attend a group because they didn’t get the </w:t>
      </w:r>
      <w:proofErr w:type="spellStart"/>
      <w:r w:rsidR="004A2E94" w:rsidRPr="000134A8">
        <w:rPr>
          <w:rFonts w:ascii="Calibri" w:hAnsi="Calibri"/>
        </w:rPr>
        <w:t>marterial</w:t>
      </w:r>
      <w:proofErr w:type="spellEnd"/>
      <w:r w:rsidR="004A2E94" w:rsidRPr="000134A8">
        <w:rPr>
          <w:rFonts w:ascii="Calibri" w:hAnsi="Calibri"/>
        </w:rPr>
        <w:t xml:space="preserve"> themselves.</w:t>
      </w:r>
      <w:r w:rsidRPr="000134A8">
        <w:rPr>
          <w:rFonts w:ascii="Calibri" w:hAnsi="Calibri"/>
        </w:rPr>
        <w:t xml:space="preserve"> </w:t>
      </w:r>
      <w:r w:rsidR="004A2E94" w:rsidRPr="000134A8">
        <w:rPr>
          <w:rFonts w:ascii="Calibri" w:hAnsi="Calibri"/>
        </w:rPr>
        <w:t xml:space="preserve">However, I discovered if the study group was fun the smart kids would come and answer all my questions. My job was </w:t>
      </w:r>
      <w:proofErr w:type="gramStart"/>
      <w:r w:rsidR="004A2E94" w:rsidRPr="000134A8">
        <w:rPr>
          <w:rFonts w:ascii="Calibri" w:hAnsi="Calibri"/>
        </w:rPr>
        <w:t>organize</w:t>
      </w:r>
      <w:proofErr w:type="gramEnd"/>
      <w:r w:rsidR="004A2E94" w:rsidRPr="000134A8">
        <w:rPr>
          <w:rFonts w:ascii="Calibri" w:hAnsi="Calibri"/>
        </w:rPr>
        <w:t xml:space="preserve"> the group and make sure everyone had a great time. </w:t>
      </w:r>
      <w:proofErr w:type="gramStart"/>
      <w:r w:rsidR="004A2E94" w:rsidRPr="000134A8">
        <w:rPr>
          <w:rFonts w:ascii="Calibri" w:hAnsi="Calibri"/>
        </w:rPr>
        <w:t>Needless to say, I</w:t>
      </w:r>
      <w:proofErr w:type="gramEnd"/>
      <w:r w:rsidR="004A2E94" w:rsidRPr="000134A8">
        <w:rPr>
          <w:rFonts w:ascii="Calibri" w:hAnsi="Calibri"/>
        </w:rPr>
        <w:t xml:space="preserve"> was the king of study group.</w:t>
      </w:r>
    </w:p>
    <w:p w14:paraId="7FB4E9E7" w14:textId="77777777" w:rsidR="00E31402" w:rsidRPr="00E31402" w:rsidRDefault="00E31402" w:rsidP="00E31402">
      <w:pPr>
        <w:spacing w:line="276" w:lineRule="auto"/>
        <w:rPr>
          <w:rFonts w:ascii="Calibri" w:hAnsi="Calibri"/>
        </w:rPr>
      </w:pPr>
    </w:p>
    <w:p w14:paraId="5A7E3316" w14:textId="4F8B52C1" w:rsidR="00E31402" w:rsidRPr="00E31402" w:rsidRDefault="00E31402" w:rsidP="00E31402">
      <w:pPr>
        <w:spacing w:line="276" w:lineRule="auto"/>
        <w:rPr>
          <w:rFonts w:ascii="Calibri" w:hAnsi="Calibri"/>
        </w:rPr>
      </w:pPr>
      <w:r w:rsidRPr="00E31402">
        <w:rPr>
          <w:rFonts w:ascii="Calibri" w:hAnsi="Calibri"/>
        </w:rPr>
        <w:t xml:space="preserve">I also had a freshman roommate that was a pre-med major. He's now an OBGYN. He's basically a rocket scientist type guy. I discovered that he needed to take freshman biology and I did too. I said, “Why don't we be lab partners?” </w:t>
      </w:r>
      <w:r w:rsidR="004A2E94">
        <w:rPr>
          <w:rFonts w:ascii="Calibri" w:hAnsi="Calibri"/>
        </w:rPr>
        <w:t>That semester I made</w:t>
      </w:r>
      <w:r w:rsidRPr="00E31402">
        <w:rPr>
          <w:rFonts w:ascii="Calibri" w:hAnsi="Calibri"/>
        </w:rPr>
        <w:t xml:space="preserve"> highest grade</w:t>
      </w:r>
      <w:r w:rsidR="004A2E94">
        <w:rPr>
          <w:rFonts w:ascii="Calibri" w:hAnsi="Calibri"/>
        </w:rPr>
        <w:t xml:space="preserve"> of my college career in biology lab</w:t>
      </w:r>
      <w:r w:rsidRPr="00E31402">
        <w:rPr>
          <w:rFonts w:ascii="Calibri" w:hAnsi="Calibri"/>
        </w:rPr>
        <w:t xml:space="preserve">. I’m telling </w:t>
      </w:r>
      <w:proofErr w:type="gramStart"/>
      <w:r w:rsidRPr="00E31402">
        <w:rPr>
          <w:rFonts w:ascii="Calibri" w:hAnsi="Calibri"/>
        </w:rPr>
        <w:t>you,</w:t>
      </w:r>
      <w:proofErr w:type="gramEnd"/>
      <w:r w:rsidRPr="00E31402">
        <w:rPr>
          <w:rFonts w:ascii="Calibri" w:hAnsi="Calibri"/>
        </w:rPr>
        <w:t xml:space="preserve"> I made a 98. I think I made a C- in the class. But I was </w:t>
      </w:r>
      <w:r w:rsidR="004A2E94">
        <w:rPr>
          <w:rFonts w:ascii="Calibri" w:hAnsi="Calibri"/>
        </w:rPr>
        <w:t xml:space="preserve">killing it in the lab </w:t>
      </w:r>
      <w:r w:rsidR="00CF7E7E">
        <w:rPr>
          <w:rFonts w:ascii="Calibri" w:hAnsi="Calibri"/>
        </w:rPr>
        <w:t xml:space="preserve">thanks to my </w:t>
      </w:r>
      <w:r w:rsidR="004A2E94">
        <w:rPr>
          <w:rFonts w:ascii="Calibri" w:hAnsi="Calibri"/>
        </w:rPr>
        <w:t>doctor roommate</w:t>
      </w:r>
      <w:r w:rsidR="00CF7E7E">
        <w:rPr>
          <w:rFonts w:ascii="Calibri" w:hAnsi="Calibri"/>
        </w:rPr>
        <w:t>.</w:t>
      </w:r>
    </w:p>
    <w:p w14:paraId="367AA9AF" w14:textId="77777777" w:rsidR="00E31402" w:rsidRPr="00E31402" w:rsidRDefault="00E31402" w:rsidP="00E31402">
      <w:pPr>
        <w:spacing w:line="276" w:lineRule="auto"/>
        <w:rPr>
          <w:rFonts w:ascii="Calibri" w:hAnsi="Calibri"/>
        </w:rPr>
      </w:pPr>
    </w:p>
    <w:p w14:paraId="1ACC7E7C" w14:textId="7BCFFF77" w:rsidR="00E31402" w:rsidRPr="00E31402" w:rsidRDefault="00E31402" w:rsidP="00E31402">
      <w:pPr>
        <w:spacing w:line="276" w:lineRule="auto"/>
        <w:rPr>
          <w:rFonts w:ascii="Calibri" w:hAnsi="Calibri"/>
        </w:rPr>
      </w:pPr>
      <w:r w:rsidRPr="00E31402">
        <w:rPr>
          <w:rFonts w:ascii="Calibri" w:hAnsi="Calibri"/>
        </w:rPr>
        <w:t>Then I actually had a girlfriend that was a journalism major and she could write. I'm telling you, she could take my papers and edit them and work things around. It was amazing. I remember thinking, “I hope we don't break up before the end of the semester because I'm in trouble if we do</w:t>
      </w:r>
      <w:r w:rsidR="004A2E94">
        <w:rPr>
          <w:rFonts w:ascii="Calibri" w:hAnsi="Calibri"/>
        </w:rPr>
        <w:t>, I’m toast</w:t>
      </w:r>
      <w:r w:rsidRPr="00E31402">
        <w:rPr>
          <w:rFonts w:ascii="Calibri" w:hAnsi="Calibri"/>
        </w:rPr>
        <w:t xml:space="preserve">.” </w:t>
      </w:r>
    </w:p>
    <w:p w14:paraId="321D21B5" w14:textId="77777777" w:rsidR="00E31402" w:rsidRPr="00E31402" w:rsidRDefault="00E31402" w:rsidP="00E31402">
      <w:pPr>
        <w:spacing w:line="276" w:lineRule="auto"/>
        <w:rPr>
          <w:rFonts w:ascii="Calibri" w:hAnsi="Calibri"/>
        </w:rPr>
      </w:pPr>
    </w:p>
    <w:p w14:paraId="22A2DB3F" w14:textId="4BA9C08B" w:rsidR="00E31402" w:rsidRPr="00E31402" w:rsidRDefault="00E31402" w:rsidP="00E31402">
      <w:pPr>
        <w:spacing w:line="276" w:lineRule="auto"/>
        <w:rPr>
          <w:rFonts w:ascii="Calibri" w:hAnsi="Calibri"/>
        </w:rPr>
      </w:pPr>
      <w:r w:rsidRPr="00E31402">
        <w:rPr>
          <w:rFonts w:ascii="Calibri" w:hAnsi="Calibri"/>
        </w:rPr>
        <w:t>Have you ever needed some help? I learned that by relying on someone else, I could get the ball across the goal line. Sometimes we look at asking for help as a sign of weakness. But when we read the scripture, the Bible actually tells us that relying on someone else is a sign of wisdom, not a sign of weakness. T</w:t>
      </w:r>
      <w:r w:rsidR="004A2E94">
        <w:rPr>
          <w:rFonts w:ascii="Calibri" w:hAnsi="Calibri"/>
        </w:rPr>
        <w:t>he Psalmist said,</w:t>
      </w:r>
    </w:p>
    <w:p w14:paraId="5CC1C618" w14:textId="77777777" w:rsidR="00E31402" w:rsidRPr="00E31402" w:rsidRDefault="00E31402" w:rsidP="00E31402">
      <w:pPr>
        <w:spacing w:line="276" w:lineRule="auto"/>
        <w:rPr>
          <w:rFonts w:ascii="Calibri" w:hAnsi="Calibri"/>
        </w:rPr>
      </w:pPr>
    </w:p>
    <w:p w14:paraId="10D96821" w14:textId="77777777" w:rsidR="00E31402" w:rsidRPr="00E31402" w:rsidRDefault="00E31402" w:rsidP="00E31402">
      <w:pPr>
        <w:spacing w:line="276" w:lineRule="auto"/>
        <w:rPr>
          <w:rFonts w:ascii="Calibri" w:hAnsi="Calibri"/>
        </w:rPr>
      </w:pPr>
      <w:r w:rsidRPr="00E31402">
        <w:rPr>
          <w:rFonts w:ascii="Calibri" w:hAnsi="Calibri"/>
        </w:rPr>
        <w:t>“My help comes from the Lord” (Psalm 121:2).</w:t>
      </w:r>
    </w:p>
    <w:p w14:paraId="7F7C728E" w14:textId="77777777" w:rsidR="00E31402" w:rsidRPr="00E31402" w:rsidRDefault="00E31402" w:rsidP="00E31402">
      <w:pPr>
        <w:spacing w:line="276" w:lineRule="auto"/>
        <w:rPr>
          <w:rFonts w:ascii="Calibri" w:hAnsi="Calibri"/>
        </w:rPr>
      </w:pPr>
    </w:p>
    <w:p w14:paraId="6443B71B" w14:textId="1F508405" w:rsidR="00E31402" w:rsidRPr="00E31402" w:rsidRDefault="00E31402" w:rsidP="00E31402">
      <w:pPr>
        <w:spacing w:line="276" w:lineRule="auto"/>
        <w:rPr>
          <w:rFonts w:ascii="Calibri" w:hAnsi="Calibri"/>
        </w:rPr>
      </w:pPr>
      <w:r w:rsidRPr="00E31402">
        <w:rPr>
          <w:rFonts w:ascii="Calibri" w:hAnsi="Calibri"/>
        </w:rPr>
        <w:t xml:space="preserve">I don't know what you're going through today in your life. Maybe you're trying to make a huge decision and none of the three options look good. Have you ever faced a situation like that? </w:t>
      </w:r>
      <w:r w:rsidRPr="00E31402">
        <w:rPr>
          <w:rFonts w:ascii="Calibri" w:hAnsi="Calibri"/>
        </w:rPr>
        <w:lastRenderedPageBreak/>
        <w:t>Option A looks bad, option B looks bad, option C looks bad. Maybe you're going down a path and it seems irreversible. I can't go back. I can't change this. Things will never be different. It</w:t>
      </w:r>
      <w:r w:rsidR="004A2E94">
        <w:rPr>
          <w:rFonts w:ascii="Calibri" w:hAnsi="Calibri"/>
        </w:rPr>
        <w:t>’</w:t>
      </w:r>
      <w:r w:rsidRPr="00E31402">
        <w:rPr>
          <w:rFonts w:ascii="Calibri" w:hAnsi="Calibri"/>
        </w:rPr>
        <w:t>s in moments like that, that we're reminded that our help comes from the Lord. We need help from God.</w:t>
      </w:r>
    </w:p>
    <w:p w14:paraId="14D47B06" w14:textId="77777777" w:rsidR="00E31402" w:rsidRPr="00E31402" w:rsidRDefault="00E31402" w:rsidP="00E31402">
      <w:pPr>
        <w:spacing w:line="276" w:lineRule="auto"/>
        <w:rPr>
          <w:rFonts w:ascii="Calibri" w:hAnsi="Calibri"/>
        </w:rPr>
      </w:pPr>
    </w:p>
    <w:p w14:paraId="36806474" w14:textId="77777777" w:rsidR="00E31402" w:rsidRPr="00E31402" w:rsidRDefault="00E31402" w:rsidP="00E31402">
      <w:pPr>
        <w:spacing w:line="276" w:lineRule="auto"/>
        <w:rPr>
          <w:rFonts w:ascii="Calibri" w:hAnsi="Calibri"/>
        </w:rPr>
      </w:pPr>
      <w:r w:rsidRPr="00E31402">
        <w:rPr>
          <w:rFonts w:ascii="Calibri" w:hAnsi="Calibri"/>
        </w:rPr>
        <w:t>It's with all this in mind that the scripture reminds us:</w:t>
      </w:r>
    </w:p>
    <w:p w14:paraId="769A96B8" w14:textId="77777777" w:rsidR="00E31402" w:rsidRPr="00E31402" w:rsidRDefault="00E31402" w:rsidP="00E31402">
      <w:pPr>
        <w:spacing w:line="276" w:lineRule="auto"/>
        <w:rPr>
          <w:rFonts w:ascii="Calibri" w:hAnsi="Calibri"/>
        </w:rPr>
      </w:pPr>
    </w:p>
    <w:p w14:paraId="23951638" w14:textId="77777777" w:rsidR="00E31402" w:rsidRPr="00E31402" w:rsidRDefault="00E31402" w:rsidP="00E31402">
      <w:pPr>
        <w:spacing w:line="276" w:lineRule="auto"/>
        <w:rPr>
          <w:rFonts w:ascii="Calibri" w:hAnsi="Calibri"/>
        </w:rPr>
      </w:pPr>
      <w:r w:rsidRPr="00E31402">
        <w:rPr>
          <w:rFonts w:ascii="Calibri" w:hAnsi="Calibri"/>
        </w:rPr>
        <w:t>“I lift up my eyes to the mountains—where does my help come from? My help comes from the Lord, the Maker of heaven and earth” (Psalm 121:1-2).</w:t>
      </w:r>
    </w:p>
    <w:p w14:paraId="2982221C" w14:textId="77777777" w:rsidR="00E31402" w:rsidRPr="00E31402" w:rsidRDefault="00E31402" w:rsidP="00E31402">
      <w:pPr>
        <w:spacing w:line="276" w:lineRule="auto"/>
        <w:rPr>
          <w:rFonts w:ascii="Calibri" w:hAnsi="Calibri"/>
        </w:rPr>
      </w:pPr>
    </w:p>
    <w:p w14:paraId="006355C1" w14:textId="68E80801" w:rsidR="00E31402" w:rsidRPr="00E31402" w:rsidRDefault="00796F1D" w:rsidP="00E31402">
      <w:pPr>
        <w:spacing w:line="276" w:lineRule="auto"/>
        <w:rPr>
          <w:rFonts w:ascii="Calibri" w:hAnsi="Calibri"/>
        </w:rPr>
      </w:pPr>
      <w:r>
        <w:rPr>
          <w:rFonts w:ascii="Calibri" w:hAnsi="Calibri"/>
        </w:rPr>
        <w:t>Psalm 121</w:t>
      </w:r>
      <w:r w:rsidR="00E31402" w:rsidRPr="00E31402">
        <w:rPr>
          <w:rFonts w:ascii="Calibri" w:hAnsi="Calibri"/>
        </w:rPr>
        <w:t xml:space="preserve"> says if God could create the heavens and the earth, If God could set the planets into motion, If God could create </w:t>
      </w:r>
      <w:proofErr w:type="gramStart"/>
      <w:r w:rsidR="00E31402" w:rsidRPr="00E31402">
        <w:rPr>
          <w:rFonts w:ascii="Calibri" w:hAnsi="Calibri"/>
        </w:rPr>
        <w:t>all of</w:t>
      </w:r>
      <w:proofErr w:type="gramEnd"/>
      <w:r w:rsidR="00E31402" w:rsidRPr="00E31402">
        <w:rPr>
          <w:rFonts w:ascii="Calibri" w:hAnsi="Calibri"/>
        </w:rPr>
        <w:t xml:space="preserve"> the universe, could God not take care of your problems? Could God not help you? </w:t>
      </w:r>
    </w:p>
    <w:p w14:paraId="7DDD8ED2" w14:textId="77777777" w:rsidR="00E31402" w:rsidRPr="00E31402" w:rsidRDefault="00E31402" w:rsidP="00E31402">
      <w:pPr>
        <w:spacing w:line="276" w:lineRule="auto"/>
        <w:rPr>
          <w:rFonts w:ascii="Calibri" w:hAnsi="Calibri"/>
        </w:rPr>
      </w:pPr>
    </w:p>
    <w:p w14:paraId="37BD19F5" w14:textId="77777777" w:rsidR="00E31402" w:rsidRPr="00E31402" w:rsidRDefault="00E31402" w:rsidP="00E31402">
      <w:pPr>
        <w:spacing w:line="276" w:lineRule="auto"/>
        <w:rPr>
          <w:rFonts w:ascii="Calibri" w:hAnsi="Calibri"/>
        </w:rPr>
      </w:pPr>
      <w:r w:rsidRPr="00E31402">
        <w:rPr>
          <w:rFonts w:ascii="Calibri" w:hAnsi="Calibri"/>
        </w:rPr>
        <w:t xml:space="preserve">We've been in a series of messages called “The Rock.” We've been looking at some of these great Psalms. Last week we looked at Psalm 40. We talked about how when we wait on the Lord that God does four things in our lives. He hears our cry, He lifts us up, He puts our foot on a rock, and then He puts a new song in our mouth. We've been talking about the songs of deliverance and help, and how God is our refuge and strength. </w:t>
      </w:r>
    </w:p>
    <w:p w14:paraId="6C99A40B" w14:textId="77777777" w:rsidR="00E31402" w:rsidRPr="00E31402" w:rsidRDefault="00E31402" w:rsidP="00E31402">
      <w:pPr>
        <w:spacing w:line="276" w:lineRule="auto"/>
        <w:rPr>
          <w:rFonts w:ascii="Calibri" w:hAnsi="Calibri"/>
        </w:rPr>
      </w:pPr>
    </w:p>
    <w:p w14:paraId="5D37243E" w14:textId="77777777" w:rsidR="00E31402" w:rsidRPr="00E31402" w:rsidRDefault="00E31402" w:rsidP="00E31402">
      <w:pPr>
        <w:spacing w:line="276" w:lineRule="auto"/>
        <w:rPr>
          <w:rFonts w:ascii="Calibri" w:hAnsi="Calibri"/>
        </w:rPr>
      </w:pPr>
      <w:r w:rsidRPr="00E31402">
        <w:rPr>
          <w:rFonts w:ascii="Calibri" w:hAnsi="Calibri"/>
        </w:rPr>
        <w:t xml:space="preserve">Today I want to turn our attention to Psalm 121 because it speaks to us about how God is our helper. I love to preach messages on the bigness and the greatness of God. Because when we're focused on the greatness of God, it reminds us that our problems are small. When we look up and we're like, “God is so amazing. God is so incredible. God is phenomenal,” my problems look like this </w:t>
      </w:r>
      <w:r w:rsidRPr="00E31402">
        <w:rPr>
          <w:rFonts w:ascii="Calibri" w:hAnsi="Calibri"/>
          <w:i/>
          <w:iCs/>
        </w:rPr>
        <w:t>[Pastor puts thumb and forefinger close together]</w:t>
      </w:r>
      <w:r w:rsidRPr="00E31402">
        <w:rPr>
          <w:rFonts w:ascii="Calibri" w:hAnsi="Calibri"/>
        </w:rPr>
        <w:t xml:space="preserve">. </w:t>
      </w:r>
    </w:p>
    <w:p w14:paraId="27764E3E" w14:textId="77777777" w:rsidR="00E31402" w:rsidRPr="00E31402" w:rsidRDefault="00E31402" w:rsidP="00E31402">
      <w:pPr>
        <w:spacing w:line="276" w:lineRule="auto"/>
        <w:rPr>
          <w:rFonts w:ascii="Calibri" w:hAnsi="Calibri"/>
        </w:rPr>
      </w:pPr>
    </w:p>
    <w:p w14:paraId="00A473B3" w14:textId="171480BC" w:rsidR="00E31402" w:rsidRPr="00E31402" w:rsidRDefault="00E31402" w:rsidP="00E31402">
      <w:pPr>
        <w:spacing w:line="276" w:lineRule="auto"/>
        <w:rPr>
          <w:rFonts w:ascii="Calibri" w:hAnsi="Calibri"/>
        </w:rPr>
      </w:pPr>
      <w:r w:rsidRPr="00E31402">
        <w:rPr>
          <w:rFonts w:ascii="Calibri" w:hAnsi="Calibri"/>
        </w:rPr>
        <w:t xml:space="preserve">I wonder if the reason you're discouraged, the reason that you're disheartened is because you have focused on </w:t>
      </w:r>
      <w:proofErr w:type="gramStart"/>
      <w:r w:rsidRPr="00E31402">
        <w:rPr>
          <w:rFonts w:ascii="Calibri" w:hAnsi="Calibri"/>
        </w:rPr>
        <w:t>all of</w:t>
      </w:r>
      <w:proofErr w:type="gramEnd"/>
      <w:r w:rsidRPr="00E31402">
        <w:rPr>
          <w:rFonts w:ascii="Calibri" w:hAnsi="Calibri"/>
        </w:rPr>
        <w:t xml:space="preserve"> your problems instead of the greatness of God. I want to remind you God is our helper. </w:t>
      </w:r>
    </w:p>
    <w:p w14:paraId="3FF73EF8" w14:textId="77777777" w:rsidR="00E31402" w:rsidRPr="00E31402" w:rsidRDefault="00E31402" w:rsidP="00E31402">
      <w:pPr>
        <w:spacing w:line="276" w:lineRule="auto"/>
        <w:rPr>
          <w:rFonts w:ascii="Calibri" w:hAnsi="Calibri"/>
        </w:rPr>
      </w:pPr>
    </w:p>
    <w:p w14:paraId="0B3778A1" w14:textId="2847DBA4" w:rsidR="00E31402" w:rsidRPr="00E31402" w:rsidRDefault="00E31402" w:rsidP="00E31402">
      <w:pPr>
        <w:spacing w:line="276" w:lineRule="auto"/>
        <w:rPr>
          <w:rFonts w:ascii="Calibri" w:hAnsi="Calibri"/>
        </w:rPr>
      </w:pPr>
      <w:r w:rsidRPr="00E31402">
        <w:rPr>
          <w:rFonts w:ascii="Calibri" w:hAnsi="Calibri"/>
        </w:rPr>
        <w:t xml:space="preserve">Where a person goes in a time of trouble reveals a great deal about who that person is and what they value. Where do you turn in a time of trouble? Do you turn to a pill? Do you turn to a drink? Do you turn to a relationship? Do you turn to blowing up your credit cards? Where do you turn in the time of help? We all have that place. We all have that place that we run to in the moment of adversity, when we're scared, when the bottom drops out, when things aren't going as they are supposed to. We go here. </w:t>
      </w:r>
    </w:p>
    <w:p w14:paraId="6A1B70D5" w14:textId="77777777" w:rsidR="00E31402" w:rsidRPr="00E31402" w:rsidRDefault="00E31402" w:rsidP="00E31402">
      <w:pPr>
        <w:spacing w:line="276" w:lineRule="auto"/>
        <w:rPr>
          <w:rFonts w:ascii="Calibri" w:hAnsi="Calibri"/>
        </w:rPr>
      </w:pPr>
    </w:p>
    <w:p w14:paraId="39C48BFF" w14:textId="77777777" w:rsidR="00E31402" w:rsidRPr="00E31402" w:rsidRDefault="00E31402" w:rsidP="00E31402">
      <w:pPr>
        <w:spacing w:line="276" w:lineRule="auto"/>
        <w:rPr>
          <w:rFonts w:ascii="Calibri" w:hAnsi="Calibri"/>
        </w:rPr>
      </w:pPr>
      <w:r w:rsidRPr="00E31402">
        <w:rPr>
          <w:rFonts w:ascii="Calibri" w:hAnsi="Calibri"/>
        </w:rPr>
        <w:lastRenderedPageBreak/>
        <w:t>The Bible reminds us that our help should come primarily from the Lord first and foremost, from the Lord. Do we run to Him? Do we run to God in the time of struggle and heartache? “My help comes from the Lord.” Not from the hills, but from the God who made the hills. Then in Psalm 121:1-2 he says, “I lift up my eyes to the Lord.”</w:t>
      </w:r>
    </w:p>
    <w:p w14:paraId="443B8FB3" w14:textId="77777777" w:rsidR="00E31402" w:rsidRPr="00E31402" w:rsidRDefault="00E31402" w:rsidP="00E31402">
      <w:pPr>
        <w:spacing w:line="276" w:lineRule="auto"/>
        <w:rPr>
          <w:rFonts w:ascii="Calibri" w:hAnsi="Calibri"/>
        </w:rPr>
      </w:pPr>
    </w:p>
    <w:p w14:paraId="3C04AC9B" w14:textId="372FA7A3" w:rsidR="00E31402" w:rsidRPr="00E31402" w:rsidRDefault="00E31402" w:rsidP="00E31402">
      <w:pPr>
        <w:spacing w:line="276" w:lineRule="auto"/>
        <w:rPr>
          <w:rFonts w:ascii="Calibri" w:hAnsi="Calibri"/>
        </w:rPr>
      </w:pPr>
      <w:r w:rsidRPr="00E31402">
        <w:rPr>
          <w:rFonts w:ascii="Calibri" w:hAnsi="Calibri"/>
        </w:rPr>
        <w:t>I found when I'm discouraged, my eyes are usually down. I'm looking at the ground when I'm not confident. When I'm scared, I'm looking down. That's wh</w:t>
      </w:r>
      <w:r w:rsidR="00796F1D">
        <w:rPr>
          <w:rFonts w:ascii="Calibri" w:hAnsi="Calibri"/>
        </w:rPr>
        <w:t>y</w:t>
      </w:r>
      <w:r w:rsidRPr="00E31402">
        <w:rPr>
          <w:rFonts w:ascii="Calibri" w:hAnsi="Calibri"/>
        </w:rPr>
        <w:t xml:space="preserve"> the Bible says. “Lift up your eyes.” When you're </w:t>
      </w:r>
      <w:proofErr w:type="gramStart"/>
      <w:r w:rsidRPr="00E31402">
        <w:rPr>
          <w:rFonts w:ascii="Calibri" w:hAnsi="Calibri"/>
        </w:rPr>
        <w:t>lifting up</w:t>
      </w:r>
      <w:proofErr w:type="gramEnd"/>
      <w:r w:rsidRPr="00E31402">
        <w:rPr>
          <w:rFonts w:ascii="Calibri" w:hAnsi="Calibri"/>
        </w:rPr>
        <w:t xml:space="preserve"> your eyes, you're seeing the beauty </w:t>
      </w:r>
      <w:r w:rsidR="00796F1D">
        <w:rPr>
          <w:rFonts w:ascii="Calibri" w:hAnsi="Calibri"/>
        </w:rPr>
        <w:t>and</w:t>
      </w:r>
      <w:r w:rsidRPr="00E31402">
        <w:rPr>
          <w:rFonts w:ascii="Calibri" w:hAnsi="Calibri"/>
        </w:rPr>
        <w:t xml:space="preserve"> the majesty of God. Lift up your eyes today. Where is your focus? Where is your gaze? Where is your attention? Is it on all this stuff down here or is it up here? </w:t>
      </w:r>
    </w:p>
    <w:p w14:paraId="1A5E8356" w14:textId="77777777" w:rsidR="00E31402" w:rsidRPr="00E31402" w:rsidRDefault="00E31402" w:rsidP="00E31402">
      <w:pPr>
        <w:spacing w:line="276" w:lineRule="auto"/>
        <w:rPr>
          <w:rFonts w:ascii="Calibri" w:hAnsi="Calibri"/>
        </w:rPr>
      </w:pPr>
    </w:p>
    <w:p w14:paraId="36E14998" w14:textId="7050CBEF" w:rsidR="00E31402" w:rsidRPr="00E31402" w:rsidRDefault="00E31402" w:rsidP="00E31402">
      <w:pPr>
        <w:spacing w:line="276" w:lineRule="auto"/>
        <w:rPr>
          <w:rFonts w:ascii="Calibri" w:hAnsi="Calibri"/>
        </w:rPr>
      </w:pPr>
      <w:r w:rsidRPr="00E31402">
        <w:rPr>
          <w:rFonts w:ascii="Calibri" w:hAnsi="Calibri"/>
        </w:rPr>
        <w:t xml:space="preserve">Notice he says, “I look to the mountains.” The city of Jerusalem is a mountain town. Just about anywhere you would travel to Jerusalem, you go up because of the elevation. The Jewish people would travel to the city of Jerusalem three times a year for Jewish festivals. If you're Jewish or if you have friends that are Jewish, you know that Jewish people love their festivals. This has gone on for thousands of years. The Jewish people would gather in the city of Jerusalem on these three specific festivals and they would go up to the city of Jerusalem. </w:t>
      </w:r>
    </w:p>
    <w:p w14:paraId="7BD10D67" w14:textId="77777777" w:rsidR="00E31402" w:rsidRPr="00E31402" w:rsidRDefault="00E31402" w:rsidP="00E31402">
      <w:pPr>
        <w:spacing w:line="276" w:lineRule="auto"/>
        <w:rPr>
          <w:rFonts w:ascii="Calibri" w:hAnsi="Calibri"/>
        </w:rPr>
      </w:pPr>
    </w:p>
    <w:p w14:paraId="1DFC29AC" w14:textId="51494E64" w:rsidR="00E31402" w:rsidRPr="00E31402" w:rsidRDefault="00E31402" w:rsidP="00E31402">
      <w:pPr>
        <w:spacing w:line="276" w:lineRule="auto"/>
        <w:rPr>
          <w:rFonts w:ascii="Calibri" w:hAnsi="Calibri"/>
        </w:rPr>
      </w:pPr>
      <w:r w:rsidRPr="00E31402">
        <w:rPr>
          <w:rFonts w:ascii="Calibri" w:hAnsi="Calibri"/>
        </w:rPr>
        <w:t xml:space="preserve">Psalm 121 was a hymn that was sung as they were ascending into the city of Jerusalem. It's </w:t>
      </w:r>
      <w:proofErr w:type="gramStart"/>
      <w:r w:rsidRPr="00E31402">
        <w:rPr>
          <w:rFonts w:ascii="Calibri" w:hAnsi="Calibri"/>
        </w:rPr>
        <w:t>actually called</w:t>
      </w:r>
      <w:proofErr w:type="gramEnd"/>
      <w:r w:rsidRPr="00E31402">
        <w:rPr>
          <w:rFonts w:ascii="Calibri" w:hAnsi="Calibri"/>
        </w:rPr>
        <w:t xml:space="preserve"> a “Psalm of Ascent,” meaning that the people would sing it as they were </w:t>
      </w:r>
      <w:r w:rsidR="00796F1D">
        <w:rPr>
          <w:rFonts w:ascii="Calibri" w:hAnsi="Calibri"/>
        </w:rPr>
        <w:t>traveling</w:t>
      </w:r>
      <w:r w:rsidRPr="00E31402">
        <w:rPr>
          <w:rFonts w:ascii="Calibri" w:hAnsi="Calibri"/>
        </w:rPr>
        <w:t xml:space="preserve"> up into that sacred city, the city of David. Isn’t that beautiful? </w:t>
      </w:r>
    </w:p>
    <w:p w14:paraId="6DD76BB2" w14:textId="77777777" w:rsidR="00E31402" w:rsidRPr="00E31402" w:rsidRDefault="00E31402" w:rsidP="00E31402">
      <w:pPr>
        <w:spacing w:line="276" w:lineRule="auto"/>
        <w:rPr>
          <w:rFonts w:ascii="Calibri" w:hAnsi="Calibri"/>
        </w:rPr>
      </w:pPr>
    </w:p>
    <w:p w14:paraId="7C4B7F0D" w14:textId="77777777" w:rsidR="00E31402" w:rsidRPr="00E31402" w:rsidRDefault="00E31402" w:rsidP="00E31402">
      <w:pPr>
        <w:spacing w:line="276" w:lineRule="auto"/>
        <w:rPr>
          <w:rFonts w:ascii="Calibri" w:hAnsi="Calibri"/>
        </w:rPr>
      </w:pPr>
      <w:r w:rsidRPr="00E31402">
        <w:rPr>
          <w:rFonts w:ascii="Calibri" w:hAnsi="Calibri"/>
        </w:rPr>
        <w:t>When the psalmist says, “I lift up my eyes,” he's talking about looking at the mountains.</w:t>
      </w:r>
    </w:p>
    <w:p w14:paraId="77560B6F" w14:textId="77777777" w:rsidR="00E31402" w:rsidRPr="00E31402" w:rsidRDefault="00E31402" w:rsidP="00E31402">
      <w:pPr>
        <w:spacing w:line="276" w:lineRule="auto"/>
        <w:rPr>
          <w:rFonts w:ascii="Calibri" w:hAnsi="Calibri"/>
        </w:rPr>
      </w:pPr>
    </w:p>
    <w:p w14:paraId="3B0188F3" w14:textId="039553F1" w:rsidR="00E31402" w:rsidRPr="00E31402" w:rsidRDefault="00E31402" w:rsidP="00E31402">
      <w:pPr>
        <w:spacing w:line="276" w:lineRule="auto"/>
        <w:rPr>
          <w:rFonts w:ascii="Calibri" w:hAnsi="Calibri"/>
        </w:rPr>
      </w:pPr>
      <w:r w:rsidRPr="00E31402">
        <w:rPr>
          <w:rFonts w:ascii="Calibri" w:hAnsi="Calibri"/>
        </w:rPr>
        <w:t xml:space="preserve">I love living in the state of Colorado because every day I look at the Rocky Mountains. Is there anything more beautiful? I live on the farthest east. My neighborhood is like the last neighborhood before the Aurora Reservoir, so everywhere I go, I go </w:t>
      </w:r>
      <w:proofErr w:type="gramStart"/>
      <w:r w:rsidRPr="00E31402">
        <w:rPr>
          <w:rFonts w:ascii="Calibri" w:hAnsi="Calibri"/>
        </w:rPr>
        <w:t>west</w:t>
      </w:r>
      <w:proofErr w:type="gramEnd"/>
      <w:r w:rsidRPr="00E31402">
        <w:rPr>
          <w:rFonts w:ascii="Calibri" w:hAnsi="Calibri"/>
        </w:rPr>
        <w:t xml:space="preserve"> and I see the mountains. I'm reminded of the greatness of God. </w:t>
      </w:r>
    </w:p>
    <w:p w14:paraId="44EFB435" w14:textId="77777777" w:rsidR="00E31402" w:rsidRPr="00E31402" w:rsidRDefault="00E31402" w:rsidP="00E31402">
      <w:pPr>
        <w:spacing w:line="276" w:lineRule="auto"/>
        <w:rPr>
          <w:rFonts w:ascii="Calibri" w:hAnsi="Calibri"/>
        </w:rPr>
      </w:pPr>
    </w:p>
    <w:p w14:paraId="3AE13E9B" w14:textId="7EDA9B62" w:rsidR="00E31402" w:rsidRPr="00E31402" w:rsidRDefault="00E31402" w:rsidP="00E31402">
      <w:pPr>
        <w:spacing w:line="276" w:lineRule="auto"/>
        <w:rPr>
          <w:rFonts w:ascii="Calibri" w:hAnsi="Calibri"/>
        </w:rPr>
      </w:pPr>
      <w:r w:rsidRPr="00E31402">
        <w:rPr>
          <w:rFonts w:ascii="Calibri" w:hAnsi="Calibri"/>
        </w:rPr>
        <w:t xml:space="preserve">That's what we need to see. We need to lift up our eyes. We need to lift up our eyes and be reminded If God could create the heavens and the earth, and if He could create the mountains, and if He could create everything in it, then could He not be my helper? Could He not help me in a time of need? If God could do all of this, are my problems so great that they would overwhelm God? I don't think so. </w:t>
      </w:r>
    </w:p>
    <w:p w14:paraId="6E2B829E" w14:textId="77777777" w:rsidR="00E31402" w:rsidRPr="00E31402" w:rsidRDefault="00E31402" w:rsidP="00E31402">
      <w:pPr>
        <w:spacing w:line="276" w:lineRule="auto"/>
        <w:rPr>
          <w:rFonts w:ascii="Calibri" w:hAnsi="Calibri"/>
        </w:rPr>
      </w:pPr>
    </w:p>
    <w:p w14:paraId="163EDE16" w14:textId="77777777" w:rsidR="00E31402" w:rsidRPr="00E31402" w:rsidRDefault="00E31402" w:rsidP="00E31402">
      <w:pPr>
        <w:spacing w:line="276" w:lineRule="auto"/>
        <w:rPr>
          <w:rFonts w:ascii="Calibri" w:hAnsi="Calibri"/>
        </w:rPr>
      </w:pPr>
      <w:r w:rsidRPr="00E31402">
        <w:rPr>
          <w:rFonts w:ascii="Calibri" w:hAnsi="Calibri"/>
        </w:rPr>
        <w:t xml:space="preserve">We lift up our eyes to the hills where our help comes from. </w:t>
      </w:r>
    </w:p>
    <w:p w14:paraId="04DAC10C" w14:textId="77777777" w:rsidR="00E31402" w:rsidRPr="00E31402" w:rsidRDefault="00E31402" w:rsidP="00E31402">
      <w:pPr>
        <w:spacing w:line="276" w:lineRule="auto"/>
        <w:rPr>
          <w:rFonts w:ascii="Calibri" w:hAnsi="Calibri"/>
        </w:rPr>
      </w:pPr>
    </w:p>
    <w:p w14:paraId="572C8EAC" w14:textId="2533DD2F" w:rsidR="00E31402" w:rsidRPr="00E31402" w:rsidRDefault="00E31402" w:rsidP="00E31402">
      <w:pPr>
        <w:spacing w:line="276" w:lineRule="auto"/>
        <w:rPr>
          <w:rFonts w:ascii="Calibri" w:hAnsi="Calibri"/>
        </w:rPr>
      </w:pPr>
      <w:r w:rsidRPr="006A7C43">
        <w:rPr>
          <w:rFonts w:ascii="Calibri" w:hAnsi="Calibri"/>
        </w:rPr>
        <w:lastRenderedPageBreak/>
        <w:t>This passage is fascinating because if you look at the history of Judaism, the Israelites in the book of Exodus are pilgrim</w:t>
      </w:r>
      <w:r w:rsidR="00796F1D" w:rsidRPr="006A7C43">
        <w:rPr>
          <w:rFonts w:ascii="Calibri" w:hAnsi="Calibri"/>
        </w:rPr>
        <w:t>s</w:t>
      </w:r>
      <w:r w:rsidRPr="006A7C43">
        <w:rPr>
          <w:rFonts w:ascii="Calibri" w:hAnsi="Calibri"/>
        </w:rPr>
        <w:t xml:space="preserve">. If you remember the story, the Israelites had been in captivity for hundreds of years. Moses delivered them. They have wandered in the wilderness for 40 years. A pillar of fire by night and a pillar of cloud by day </w:t>
      </w:r>
      <w:r w:rsidR="006A7C43" w:rsidRPr="006A7C43">
        <w:rPr>
          <w:rFonts w:ascii="Calibri" w:hAnsi="Calibri"/>
        </w:rPr>
        <w:t xml:space="preserve">guided </w:t>
      </w:r>
      <w:r w:rsidRPr="006A7C43">
        <w:rPr>
          <w:rFonts w:ascii="Calibri" w:hAnsi="Calibri"/>
        </w:rPr>
        <w:t xml:space="preserve">them. They basically walked in circles throughout the desert for 40 years. That was probably frustrating. But God intervened miraculously. </w:t>
      </w:r>
      <w:r w:rsidR="0029171A" w:rsidRPr="006A7C43">
        <w:rPr>
          <w:rFonts w:ascii="Calibri" w:hAnsi="Calibri"/>
        </w:rPr>
        <w:t>Even though it was a struggle wandering in the desert God provided for His people. W</w:t>
      </w:r>
      <w:r w:rsidRPr="006A7C43">
        <w:rPr>
          <w:rFonts w:ascii="Calibri" w:hAnsi="Calibri"/>
        </w:rPr>
        <w:t xml:space="preserve">hen the </w:t>
      </w:r>
      <w:r w:rsidR="0029171A" w:rsidRPr="006A7C43">
        <w:rPr>
          <w:rFonts w:ascii="Calibri" w:hAnsi="Calibri"/>
        </w:rPr>
        <w:t>children of Israel</w:t>
      </w:r>
      <w:r w:rsidRPr="006A7C43">
        <w:rPr>
          <w:rFonts w:ascii="Calibri" w:hAnsi="Calibri"/>
        </w:rPr>
        <w:t xml:space="preserve"> would wake up, there would be manna </w:t>
      </w:r>
      <w:r w:rsidR="0029171A" w:rsidRPr="006A7C43">
        <w:rPr>
          <w:rFonts w:ascii="Calibri" w:hAnsi="Calibri"/>
        </w:rPr>
        <w:t xml:space="preserve">and quail </w:t>
      </w:r>
      <w:r w:rsidRPr="006A7C43">
        <w:rPr>
          <w:rFonts w:ascii="Calibri" w:hAnsi="Calibri"/>
        </w:rPr>
        <w:t>on the ground</w:t>
      </w:r>
      <w:r w:rsidR="0029171A" w:rsidRPr="006A7C43">
        <w:rPr>
          <w:rFonts w:ascii="Calibri" w:hAnsi="Calibri"/>
        </w:rPr>
        <w:t xml:space="preserve"> for them to eat.</w:t>
      </w:r>
    </w:p>
    <w:p w14:paraId="636A47DB" w14:textId="77777777" w:rsidR="00E31402" w:rsidRPr="00E31402" w:rsidRDefault="00E31402" w:rsidP="00E31402">
      <w:pPr>
        <w:spacing w:line="276" w:lineRule="auto"/>
        <w:rPr>
          <w:rFonts w:ascii="Calibri" w:hAnsi="Calibri"/>
        </w:rPr>
      </w:pPr>
    </w:p>
    <w:p w14:paraId="7F53818F" w14:textId="036CA9AD" w:rsidR="00E31402" w:rsidRPr="00E31402" w:rsidRDefault="00E31402" w:rsidP="00E31402">
      <w:pPr>
        <w:spacing w:line="276" w:lineRule="auto"/>
        <w:rPr>
          <w:rFonts w:ascii="Calibri" w:hAnsi="Calibri"/>
        </w:rPr>
      </w:pPr>
      <w:r w:rsidRPr="00E31402">
        <w:rPr>
          <w:rFonts w:ascii="Calibri" w:hAnsi="Calibri"/>
        </w:rPr>
        <w:t xml:space="preserve">As miserable as it was to be wandering around in the desert, the Israelite people learned one thing. Do you know what that was? We can depend on God. They were pilgrims. They were on a journey. </w:t>
      </w:r>
    </w:p>
    <w:p w14:paraId="419E4575" w14:textId="77777777" w:rsidR="00E31402" w:rsidRPr="00E31402" w:rsidRDefault="00E31402" w:rsidP="00E31402">
      <w:pPr>
        <w:spacing w:line="276" w:lineRule="auto"/>
        <w:rPr>
          <w:rFonts w:ascii="Calibri" w:hAnsi="Calibri"/>
        </w:rPr>
      </w:pPr>
    </w:p>
    <w:p w14:paraId="6FDB72BE" w14:textId="590539C7" w:rsidR="00E31402" w:rsidRPr="00E31402" w:rsidRDefault="00E31402" w:rsidP="00E31402">
      <w:pPr>
        <w:spacing w:line="276" w:lineRule="auto"/>
        <w:rPr>
          <w:rFonts w:ascii="Calibri" w:hAnsi="Calibri"/>
        </w:rPr>
      </w:pPr>
      <w:r w:rsidRPr="00E31402">
        <w:rPr>
          <w:rFonts w:ascii="Calibri" w:hAnsi="Calibri"/>
        </w:rPr>
        <w:t xml:space="preserve">As Christians, we want to </w:t>
      </w:r>
      <w:r w:rsidR="0029171A">
        <w:rPr>
          <w:rFonts w:ascii="Calibri" w:hAnsi="Calibri"/>
        </w:rPr>
        <w:t>be settlers instead of pilgrims</w:t>
      </w:r>
      <w:r w:rsidRPr="00E31402">
        <w:rPr>
          <w:rFonts w:ascii="Calibri" w:hAnsi="Calibri"/>
        </w:rPr>
        <w:t xml:space="preserve">. We want to be comfortable. We want to go where it's easy. We want God to just take care of all the details. I want to prop my feet up. I want to just relax a little bit. I believe the reason that God instituted </w:t>
      </w:r>
      <w:r w:rsidR="0029171A">
        <w:rPr>
          <w:rFonts w:ascii="Calibri" w:hAnsi="Calibri"/>
        </w:rPr>
        <w:t>the Jewish festivals in the city of Jerusalem is so the people would not forget their</w:t>
      </w:r>
      <w:r w:rsidR="0067530C">
        <w:rPr>
          <w:rFonts w:ascii="Calibri" w:hAnsi="Calibri"/>
        </w:rPr>
        <w:t xml:space="preserve"> </w:t>
      </w:r>
      <w:r w:rsidR="0029171A">
        <w:rPr>
          <w:rFonts w:ascii="Calibri" w:hAnsi="Calibri"/>
        </w:rPr>
        <w:t>heritage. He wanted His people to remember they were pilgrims still on a journey.</w:t>
      </w:r>
    </w:p>
    <w:p w14:paraId="50CDC9AD" w14:textId="77777777" w:rsidR="00E31402" w:rsidRPr="00E31402" w:rsidRDefault="00E31402" w:rsidP="00E31402">
      <w:pPr>
        <w:spacing w:line="276" w:lineRule="auto"/>
        <w:rPr>
          <w:rFonts w:ascii="Calibri" w:hAnsi="Calibri"/>
        </w:rPr>
      </w:pPr>
    </w:p>
    <w:p w14:paraId="01BEC5FF" w14:textId="77777777" w:rsidR="00E31402" w:rsidRPr="00E31402" w:rsidRDefault="00E31402" w:rsidP="00E31402">
      <w:pPr>
        <w:spacing w:line="276" w:lineRule="auto"/>
        <w:rPr>
          <w:rFonts w:ascii="Calibri" w:hAnsi="Calibri"/>
        </w:rPr>
      </w:pPr>
      <w:r w:rsidRPr="00E31402">
        <w:rPr>
          <w:rFonts w:ascii="Calibri" w:hAnsi="Calibri"/>
        </w:rPr>
        <w:t xml:space="preserve">The Christian experience is a journey. It's a walk. We're going somewhere. Each year of your life is not like the year before. Everything is changing. God is changing. We are people on a journey. That's why we are lifting up our eyes to the heavens and to the great things that God is going to do in our lives. </w:t>
      </w:r>
    </w:p>
    <w:p w14:paraId="0EBE7A71" w14:textId="77777777" w:rsidR="00E31402" w:rsidRPr="00E31402" w:rsidRDefault="00E31402" w:rsidP="00E31402">
      <w:pPr>
        <w:spacing w:line="276" w:lineRule="auto"/>
        <w:rPr>
          <w:rFonts w:ascii="Calibri" w:hAnsi="Calibri"/>
        </w:rPr>
      </w:pPr>
    </w:p>
    <w:p w14:paraId="3C6BFA60" w14:textId="118D22FC" w:rsidR="00E31402" w:rsidRPr="00E31402" w:rsidRDefault="00E31402" w:rsidP="00E31402">
      <w:pPr>
        <w:spacing w:line="276" w:lineRule="auto"/>
        <w:rPr>
          <w:rFonts w:ascii="Calibri" w:hAnsi="Calibri"/>
        </w:rPr>
      </w:pPr>
      <w:r w:rsidRPr="00E31402">
        <w:rPr>
          <w:rFonts w:ascii="Calibri" w:hAnsi="Calibri"/>
        </w:rPr>
        <w:t>Let's look at three things today related to this great God</w:t>
      </w:r>
      <w:r w:rsidR="0029171A">
        <w:rPr>
          <w:rFonts w:ascii="Calibri" w:hAnsi="Calibri"/>
        </w:rPr>
        <w:t xml:space="preserve"> because help is on the way.</w:t>
      </w:r>
    </w:p>
    <w:p w14:paraId="1570FDA2" w14:textId="77777777" w:rsidR="00E31402" w:rsidRPr="00E31402" w:rsidRDefault="00E31402" w:rsidP="00E31402">
      <w:pPr>
        <w:spacing w:line="276" w:lineRule="auto"/>
        <w:rPr>
          <w:rFonts w:ascii="Calibri" w:hAnsi="Calibri"/>
        </w:rPr>
      </w:pPr>
    </w:p>
    <w:p w14:paraId="2ABEF1A4" w14:textId="6E83CBB3" w:rsidR="00E31402" w:rsidRPr="00E31402" w:rsidRDefault="00E31402" w:rsidP="00E31402">
      <w:pPr>
        <w:spacing w:line="276" w:lineRule="auto"/>
        <w:rPr>
          <w:rFonts w:ascii="Calibri" w:hAnsi="Calibri"/>
          <w:b/>
          <w:bCs/>
        </w:rPr>
      </w:pPr>
      <w:r w:rsidRPr="00E31402">
        <w:rPr>
          <w:rFonts w:ascii="Calibri" w:hAnsi="Calibri"/>
          <w:b/>
          <w:bCs/>
        </w:rPr>
        <w:t>1. THE LORD WATCHES OVER ME CONSTANTLY</w:t>
      </w:r>
      <w:r w:rsidR="0029171A">
        <w:rPr>
          <w:rFonts w:ascii="Calibri" w:hAnsi="Calibri"/>
          <w:b/>
          <w:bCs/>
        </w:rPr>
        <w:t>.</w:t>
      </w:r>
    </w:p>
    <w:p w14:paraId="7A48E67C" w14:textId="77777777" w:rsidR="00E31402" w:rsidRPr="00E31402" w:rsidRDefault="00E31402" w:rsidP="00E31402">
      <w:pPr>
        <w:spacing w:line="276" w:lineRule="auto"/>
        <w:rPr>
          <w:rFonts w:ascii="Calibri" w:hAnsi="Calibri"/>
        </w:rPr>
      </w:pPr>
    </w:p>
    <w:p w14:paraId="59BF0EF1" w14:textId="77777777" w:rsidR="00E31402" w:rsidRPr="00E31402" w:rsidRDefault="00E31402" w:rsidP="00E31402">
      <w:pPr>
        <w:spacing w:line="276" w:lineRule="auto"/>
        <w:rPr>
          <w:rFonts w:ascii="Calibri" w:hAnsi="Calibri"/>
        </w:rPr>
      </w:pPr>
      <w:r w:rsidRPr="00E31402">
        <w:rPr>
          <w:rFonts w:ascii="Calibri" w:hAnsi="Calibri"/>
        </w:rPr>
        <w:t>I read a little thing this week that said, “Before you go to bed, give your troubles to God. He'll be up all night anyway.” Isn’t that great? When you're staying up all night worrying about your problems, you be reminded God is already up. “God, I'm going to give you my problems and I'm going to go to bed.”</w:t>
      </w:r>
    </w:p>
    <w:p w14:paraId="11AD22F9" w14:textId="77777777" w:rsidR="00E31402" w:rsidRPr="00E31402" w:rsidRDefault="00E31402" w:rsidP="00E31402">
      <w:pPr>
        <w:spacing w:line="276" w:lineRule="auto"/>
        <w:rPr>
          <w:rFonts w:ascii="Calibri" w:hAnsi="Calibri"/>
        </w:rPr>
      </w:pPr>
    </w:p>
    <w:p w14:paraId="3A2361C1" w14:textId="77777777" w:rsidR="00E31402" w:rsidRPr="00E31402" w:rsidRDefault="00E31402" w:rsidP="00E31402">
      <w:pPr>
        <w:spacing w:line="276" w:lineRule="auto"/>
        <w:rPr>
          <w:rFonts w:ascii="Calibri" w:hAnsi="Calibri"/>
        </w:rPr>
      </w:pPr>
      <w:r w:rsidRPr="00E31402">
        <w:rPr>
          <w:rFonts w:ascii="Calibri" w:hAnsi="Calibri"/>
        </w:rPr>
        <w:t>“He will not let your foot slip—he who watches over you will not slumber; indeed, he who watches over Israel will neither slumber nor sleep” (Psalm 121:3-4).</w:t>
      </w:r>
    </w:p>
    <w:p w14:paraId="7A6A04E6" w14:textId="77777777" w:rsidR="00E31402" w:rsidRPr="00E31402" w:rsidRDefault="00E31402" w:rsidP="00E31402">
      <w:pPr>
        <w:spacing w:line="276" w:lineRule="auto"/>
        <w:rPr>
          <w:rFonts w:ascii="Calibri" w:hAnsi="Calibri"/>
        </w:rPr>
      </w:pPr>
    </w:p>
    <w:p w14:paraId="504AD8F3" w14:textId="26F1E811" w:rsidR="00E31402" w:rsidRPr="00E31402" w:rsidRDefault="00E31402" w:rsidP="00E31402">
      <w:pPr>
        <w:spacing w:line="276" w:lineRule="auto"/>
        <w:rPr>
          <w:rFonts w:ascii="Calibri" w:hAnsi="Calibri"/>
        </w:rPr>
      </w:pPr>
      <w:r w:rsidRPr="00E31402">
        <w:rPr>
          <w:rFonts w:ascii="Calibri" w:hAnsi="Calibri"/>
        </w:rPr>
        <w:lastRenderedPageBreak/>
        <w:t xml:space="preserve">When he says, “I will not allow your foot to slip,” the Bible is saying that God will not allow you to fall flat on your face. This doesn't mean that you won't </w:t>
      </w:r>
      <w:r w:rsidR="0029171A">
        <w:rPr>
          <w:rFonts w:ascii="Calibri" w:hAnsi="Calibri"/>
        </w:rPr>
        <w:t>face difficulties</w:t>
      </w:r>
      <w:r w:rsidRPr="00E31402">
        <w:rPr>
          <w:rFonts w:ascii="Calibri" w:hAnsi="Calibri"/>
        </w:rPr>
        <w:t xml:space="preserve">. Obviously you will. The backdrop of Psalm 121 is adversity. You're going to face challenges. Things are not going to always work out the way </w:t>
      </w:r>
      <w:r w:rsidR="0029171A">
        <w:rPr>
          <w:rFonts w:ascii="Calibri" w:hAnsi="Calibri"/>
        </w:rPr>
        <w:t>you hoped</w:t>
      </w:r>
      <w:r w:rsidRPr="00E31402">
        <w:rPr>
          <w:rFonts w:ascii="Calibri" w:hAnsi="Calibri"/>
        </w:rPr>
        <w:t xml:space="preserve">. In moments like that, what do we do? </w:t>
      </w:r>
      <w:r w:rsidR="0029171A">
        <w:rPr>
          <w:rFonts w:ascii="Calibri" w:hAnsi="Calibri"/>
        </w:rPr>
        <w:t xml:space="preserve">We must remember </w:t>
      </w:r>
      <w:r w:rsidRPr="00E31402">
        <w:rPr>
          <w:rFonts w:ascii="Calibri" w:hAnsi="Calibri"/>
        </w:rPr>
        <w:t xml:space="preserve">God is love. God is faithful. God is watching over us. He is faithful. He doesn't slumber. </w:t>
      </w:r>
    </w:p>
    <w:p w14:paraId="6271C39B" w14:textId="77777777" w:rsidR="00E31402" w:rsidRPr="00E31402" w:rsidRDefault="00E31402" w:rsidP="00E31402">
      <w:pPr>
        <w:spacing w:line="276" w:lineRule="auto"/>
        <w:rPr>
          <w:rFonts w:ascii="Calibri" w:hAnsi="Calibri"/>
        </w:rPr>
      </w:pPr>
    </w:p>
    <w:p w14:paraId="416A0FA3" w14:textId="1872BA98" w:rsidR="00E31402" w:rsidRPr="00E31402" w:rsidRDefault="00E31402" w:rsidP="00E31402">
      <w:pPr>
        <w:spacing w:line="276" w:lineRule="auto"/>
        <w:rPr>
          <w:rFonts w:ascii="Calibri" w:hAnsi="Calibri"/>
        </w:rPr>
      </w:pPr>
      <w:r w:rsidRPr="00E31402">
        <w:rPr>
          <w:rFonts w:ascii="Calibri" w:hAnsi="Calibri"/>
        </w:rPr>
        <w:t xml:space="preserve">I would be a bad god because I </w:t>
      </w:r>
      <w:proofErr w:type="gramStart"/>
      <w:r w:rsidRPr="00E31402">
        <w:rPr>
          <w:rFonts w:ascii="Calibri" w:hAnsi="Calibri"/>
        </w:rPr>
        <w:t>have to</w:t>
      </w:r>
      <w:proofErr w:type="gramEnd"/>
      <w:r w:rsidRPr="00E31402">
        <w:rPr>
          <w:rFonts w:ascii="Calibri" w:hAnsi="Calibri"/>
        </w:rPr>
        <w:t xml:space="preserve"> sleep. If people were calling me about their problems, the world would be in chaos because I </w:t>
      </w:r>
      <w:r w:rsidR="0029171A">
        <w:rPr>
          <w:rFonts w:ascii="Calibri" w:hAnsi="Calibri"/>
        </w:rPr>
        <w:t>must rest</w:t>
      </w:r>
      <w:r w:rsidRPr="00E31402">
        <w:rPr>
          <w:rFonts w:ascii="Calibri" w:hAnsi="Calibri"/>
        </w:rPr>
        <w:t xml:space="preserve">. In fact, my doctor told me a few years ago that I required 8 hours of sleep to be fully rested. They actually did a test on me. Some people don't require that much. My wife is one of those. But I’ve got to sleep. I can sleep anywhere – in a car, somebody else's home. When I'm tired, I can just conk out. I spend a third of my life sleeping and resting. I love to rest. </w:t>
      </w:r>
    </w:p>
    <w:p w14:paraId="1CE6C37F" w14:textId="77777777" w:rsidR="00E31402" w:rsidRPr="00E31402" w:rsidRDefault="00E31402" w:rsidP="00E31402">
      <w:pPr>
        <w:spacing w:line="276" w:lineRule="auto"/>
        <w:rPr>
          <w:rFonts w:ascii="Calibri" w:hAnsi="Calibri"/>
        </w:rPr>
      </w:pPr>
    </w:p>
    <w:p w14:paraId="5BE6AC76" w14:textId="6FB3B5ED" w:rsidR="00E31402" w:rsidRPr="00E31402" w:rsidRDefault="00E31402" w:rsidP="00E31402">
      <w:pPr>
        <w:spacing w:line="276" w:lineRule="auto"/>
        <w:rPr>
          <w:rFonts w:ascii="Calibri" w:hAnsi="Calibri"/>
        </w:rPr>
      </w:pPr>
      <w:r w:rsidRPr="00E31402">
        <w:rPr>
          <w:rFonts w:ascii="Calibri" w:hAnsi="Calibri"/>
        </w:rPr>
        <w:t>I have a friend that likes to wake up at 4 o'clock in the morning. Can you believe that? Is that crazy? He's like a freak of nature. He eats lunch at 9:30</w:t>
      </w:r>
      <w:r w:rsidR="0029171A">
        <w:rPr>
          <w:rFonts w:ascii="Calibri" w:hAnsi="Calibri"/>
        </w:rPr>
        <w:t xml:space="preserve"> a.m.</w:t>
      </w:r>
      <w:r w:rsidRPr="00E31402">
        <w:rPr>
          <w:rFonts w:ascii="Calibri" w:hAnsi="Calibri"/>
        </w:rPr>
        <w:t xml:space="preserve"> He eats dinner at 3:45 in the afternoon. He's always trying to get me to have an early morning breakfast. I agreed to it a couple of times. Finally on the third time when I stood him up, he realized that isn’t my time. Now we eat lunch together at 9:30. He knows better. </w:t>
      </w:r>
    </w:p>
    <w:p w14:paraId="3B731617" w14:textId="77777777" w:rsidR="00E31402" w:rsidRPr="00E31402" w:rsidRDefault="00E31402" w:rsidP="00E31402">
      <w:pPr>
        <w:spacing w:line="276" w:lineRule="auto"/>
        <w:rPr>
          <w:rFonts w:ascii="Calibri" w:hAnsi="Calibri"/>
        </w:rPr>
      </w:pPr>
    </w:p>
    <w:p w14:paraId="4923476C" w14:textId="34BF5878" w:rsidR="00E31402" w:rsidRPr="00E31402" w:rsidRDefault="00E31402" w:rsidP="00E31402">
      <w:pPr>
        <w:spacing w:line="276" w:lineRule="auto"/>
        <w:rPr>
          <w:rFonts w:ascii="Calibri" w:hAnsi="Calibri"/>
        </w:rPr>
      </w:pPr>
      <w:r w:rsidRPr="00E31402">
        <w:rPr>
          <w:rFonts w:ascii="Calibri" w:hAnsi="Calibri"/>
        </w:rPr>
        <w:t xml:space="preserve">God does not slumber. God does not sleep. You know why you can trust God? Because God is always on the job. God doesn't take vacations. God does not need time off. God does not grow weary because the weight of the world is on His shoulders. He is God. His love for us is constant. His care for us is constant. Therefore we should not live in fear. We </w:t>
      </w:r>
      <w:r w:rsidR="007D5550">
        <w:rPr>
          <w:rFonts w:ascii="Calibri" w:hAnsi="Calibri"/>
        </w:rPr>
        <w:t>are afraid</w:t>
      </w:r>
      <w:r w:rsidRPr="00E31402">
        <w:rPr>
          <w:rFonts w:ascii="Calibri" w:hAnsi="Calibri"/>
        </w:rPr>
        <w:t xml:space="preserve"> because we forget God is watching over us. Let’s not be afraid. Let’s not be scared about the future. God is with you. He does not slumber. He does not sleep. He does not grow tired. </w:t>
      </w:r>
      <w:r w:rsidR="007D5550">
        <w:rPr>
          <w:rFonts w:ascii="Calibri" w:hAnsi="Calibri"/>
        </w:rPr>
        <w:t>He is always there!</w:t>
      </w:r>
    </w:p>
    <w:p w14:paraId="6977D69E" w14:textId="77777777" w:rsidR="00E31402" w:rsidRPr="00E31402" w:rsidRDefault="00E31402" w:rsidP="00E31402">
      <w:pPr>
        <w:spacing w:line="276" w:lineRule="auto"/>
        <w:rPr>
          <w:rFonts w:ascii="Calibri" w:hAnsi="Calibri"/>
        </w:rPr>
      </w:pPr>
    </w:p>
    <w:p w14:paraId="35716A2E" w14:textId="77777777" w:rsidR="00E31402" w:rsidRPr="00E31402" w:rsidRDefault="00E31402" w:rsidP="00E31402">
      <w:pPr>
        <w:spacing w:line="276" w:lineRule="auto"/>
        <w:rPr>
          <w:rFonts w:ascii="Calibri" w:hAnsi="Calibri"/>
        </w:rPr>
      </w:pPr>
      <w:r w:rsidRPr="00E31402">
        <w:rPr>
          <w:rFonts w:ascii="Calibri" w:hAnsi="Calibri"/>
        </w:rPr>
        <w:t xml:space="preserve">“The eyes of the Lord run to and </w:t>
      </w:r>
      <w:proofErr w:type="spellStart"/>
      <w:r w:rsidRPr="00E31402">
        <w:rPr>
          <w:rFonts w:ascii="Calibri" w:hAnsi="Calibri"/>
        </w:rPr>
        <w:t>fro</w:t>
      </w:r>
      <w:proofErr w:type="spellEnd"/>
      <w:r w:rsidRPr="00E31402">
        <w:rPr>
          <w:rFonts w:ascii="Calibri" w:hAnsi="Calibri"/>
        </w:rPr>
        <w:t xml:space="preserve"> throughout the whole earth, to show his might in behalf of those whose heart is wholly towards him” (2 Chronicles 16:9).</w:t>
      </w:r>
    </w:p>
    <w:p w14:paraId="5B032713" w14:textId="77777777" w:rsidR="00E31402" w:rsidRPr="00E31402" w:rsidRDefault="00E31402" w:rsidP="00E31402">
      <w:pPr>
        <w:spacing w:line="276" w:lineRule="auto"/>
        <w:rPr>
          <w:rFonts w:ascii="Calibri" w:hAnsi="Calibri"/>
        </w:rPr>
      </w:pPr>
    </w:p>
    <w:p w14:paraId="22FEDEDE" w14:textId="2A965217" w:rsidR="00E31402" w:rsidRPr="00E31402" w:rsidRDefault="00E31402" w:rsidP="00E31402">
      <w:pPr>
        <w:spacing w:line="276" w:lineRule="auto"/>
        <w:rPr>
          <w:rFonts w:ascii="Calibri" w:hAnsi="Calibri"/>
        </w:rPr>
      </w:pPr>
      <w:r w:rsidRPr="00E31402">
        <w:rPr>
          <w:rFonts w:ascii="Calibri" w:hAnsi="Calibri"/>
        </w:rPr>
        <w:t xml:space="preserve">God is looking for things to do in your life. God is looking for people to bless. God is taking care of problems before you even realize there was a problem. That is God. God exceeds expectations. He's amazing. </w:t>
      </w:r>
    </w:p>
    <w:p w14:paraId="26B8B1C2" w14:textId="77777777" w:rsidR="00E31402" w:rsidRPr="00E31402" w:rsidRDefault="00E31402" w:rsidP="00E31402">
      <w:pPr>
        <w:spacing w:line="276" w:lineRule="auto"/>
        <w:rPr>
          <w:rFonts w:ascii="Calibri" w:hAnsi="Calibri"/>
        </w:rPr>
      </w:pPr>
    </w:p>
    <w:p w14:paraId="1688216B" w14:textId="77777777" w:rsidR="00E31402" w:rsidRPr="00E31402" w:rsidRDefault="00E31402" w:rsidP="00E31402">
      <w:pPr>
        <w:spacing w:line="276" w:lineRule="auto"/>
        <w:rPr>
          <w:rFonts w:ascii="Calibri" w:hAnsi="Calibri"/>
        </w:rPr>
      </w:pPr>
      <w:r w:rsidRPr="00E31402">
        <w:rPr>
          <w:rFonts w:ascii="Calibri" w:hAnsi="Calibri"/>
        </w:rPr>
        <w:t xml:space="preserve">If you came home one night and your kids said to you “Hey, Mom and Dad, we didn't know what room you wanted us to clean, so we just cleaned the whole house,” you’d be a little </w:t>
      </w:r>
      <w:r w:rsidRPr="00E31402">
        <w:rPr>
          <w:rFonts w:ascii="Calibri" w:hAnsi="Calibri"/>
        </w:rPr>
        <w:lastRenderedPageBreak/>
        <w:t xml:space="preserve">shocked. Put your hand on your kid’s forehead, “Are you okay? Everything alright?” It would be a little strange, unusual. </w:t>
      </w:r>
    </w:p>
    <w:p w14:paraId="7F76B359" w14:textId="77777777" w:rsidR="00E31402" w:rsidRPr="00E31402" w:rsidRDefault="00E31402" w:rsidP="00E31402">
      <w:pPr>
        <w:spacing w:line="276" w:lineRule="auto"/>
        <w:rPr>
          <w:rFonts w:ascii="Calibri" w:hAnsi="Calibri"/>
        </w:rPr>
      </w:pPr>
    </w:p>
    <w:p w14:paraId="07CB675B" w14:textId="77777777" w:rsidR="00E31402" w:rsidRPr="00E31402" w:rsidRDefault="00E31402" w:rsidP="00E31402">
      <w:pPr>
        <w:spacing w:line="276" w:lineRule="auto"/>
        <w:rPr>
          <w:rFonts w:ascii="Calibri" w:hAnsi="Calibri"/>
        </w:rPr>
      </w:pPr>
      <w:r w:rsidRPr="00E31402">
        <w:rPr>
          <w:rFonts w:ascii="Calibri" w:hAnsi="Calibri"/>
        </w:rPr>
        <w:t xml:space="preserve">That's the kind of God that we serve though. God is doing things before we even ask. God is taking care of things before we even said anything, before we even realized it. That is God. He's constant. He does not sleep. He does not slumber. Nothing that you pray about today will overwhelm God. Sometimes we feel like, “I don't know if I want to bother God with that prayer.” No. If it matters to you, it matters to God. God's love is constant. God is watching over you constantly. He does not sleep and He does not slumber. </w:t>
      </w:r>
    </w:p>
    <w:p w14:paraId="2148B1A7" w14:textId="77777777" w:rsidR="00E31402" w:rsidRPr="00E31402" w:rsidRDefault="00E31402" w:rsidP="00E31402">
      <w:pPr>
        <w:spacing w:line="276" w:lineRule="auto"/>
        <w:rPr>
          <w:rFonts w:ascii="Calibri" w:hAnsi="Calibri"/>
        </w:rPr>
      </w:pPr>
    </w:p>
    <w:p w14:paraId="7CD411DB" w14:textId="77777777" w:rsidR="00E31402" w:rsidRPr="00E31402" w:rsidRDefault="00E31402" w:rsidP="00E31402">
      <w:pPr>
        <w:spacing w:line="276" w:lineRule="auto"/>
        <w:rPr>
          <w:rFonts w:ascii="Calibri" w:hAnsi="Calibri"/>
        </w:rPr>
      </w:pPr>
      <w:r w:rsidRPr="00E31402">
        <w:rPr>
          <w:rFonts w:ascii="Calibri" w:hAnsi="Calibri"/>
        </w:rPr>
        <w:t>God’s love is also personal.</w:t>
      </w:r>
    </w:p>
    <w:p w14:paraId="6EBDF59E" w14:textId="77777777" w:rsidR="00E31402" w:rsidRPr="00E31402" w:rsidRDefault="00E31402" w:rsidP="00E31402">
      <w:pPr>
        <w:spacing w:line="276" w:lineRule="auto"/>
        <w:rPr>
          <w:rFonts w:ascii="Calibri" w:hAnsi="Calibri"/>
        </w:rPr>
      </w:pPr>
    </w:p>
    <w:p w14:paraId="0884A05E" w14:textId="63D8143F" w:rsidR="00E31402" w:rsidRPr="00E31402" w:rsidRDefault="00E31402" w:rsidP="00E31402">
      <w:pPr>
        <w:spacing w:line="276" w:lineRule="auto"/>
        <w:rPr>
          <w:rFonts w:ascii="Calibri" w:hAnsi="Calibri"/>
          <w:b/>
          <w:bCs/>
        </w:rPr>
      </w:pPr>
      <w:r w:rsidRPr="00E31402">
        <w:rPr>
          <w:rFonts w:ascii="Calibri" w:hAnsi="Calibri"/>
          <w:b/>
          <w:bCs/>
        </w:rPr>
        <w:t>2. THE LORD WATCHES OVER ME PERSONALLY</w:t>
      </w:r>
      <w:r w:rsidR="007D5550">
        <w:rPr>
          <w:rFonts w:ascii="Calibri" w:hAnsi="Calibri"/>
          <w:b/>
          <w:bCs/>
        </w:rPr>
        <w:t>.</w:t>
      </w:r>
    </w:p>
    <w:p w14:paraId="6308F443" w14:textId="77777777" w:rsidR="00E31402" w:rsidRPr="00E31402" w:rsidRDefault="00E31402" w:rsidP="00E31402">
      <w:pPr>
        <w:spacing w:line="276" w:lineRule="auto"/>
        <w:rPr>
          <w:rFonts w:ascii="Calibri" w:hAnsi="Calibri"/>
        </w:rPr>
      </w:pPr>
    </w:p>
    <w:p w14:paraId="698F9E6E" w14:textId="77777777" w:rsidR="00E31402" w:rsidRPr="00E31402" w:rsidRDefault="00E31402" w:rsidP="00E31402">
      <w:pPr>
        <w:spacing w:line="276" w:lineRule="auto"/>
        <w:rPr>
          <w:rFonts w:ascii="Calibri" w:hAnsi="Calibri"/>
        </w:rPr>
      </w:pPr>
      <w:r w:rsidRPr="00E31402">
        <w:rPr>
          <w:rFonts w:ascii="Calibri" w:hAnsi="Calibri"/>
        </w:rPr>
        <w:t>“The Lord himself watches over you!” (Psalm 121:5).</w:t>
      </w:r>
    </w:p>
    <w:p w14:paraId="45BDD7F9" w14:textId="77777777" w:rsidR="00E31402" w:rsidRPr="00E31402" w:rsidRDefault="00E31402" w:rsidP="00E31402">
      <w:pPr>
        <w:spacing w:line="276" w:lineRule="auto"/>
        <w:rPr>
          <w:rFonts w:ascii="Calibri" w:hAnsi="Calibri"/>
        </w:rPr>
      </w:pPr>
    </w:p>
    <w:p w14:paraId="1F134885" w14:textId="77777777" w:rsidR="00E31402" w:rsidRPr="00E31402" w:rsidRDefault="00E31402" w:rsidP="00E31402">
      <w:pPr>
        <w:spacing w:line="276" w:lineRule="auto"/>
        <w:rPr>
          <w:rFonts w:ascii="Calibri" w:hAnsi="Calibri"/>
        </w:rPr>
      </w:pPr>
      <w:r w:rsidRPr="00E31402">
        <w:rPr>
          <w:rFonts w:ascii="Calibri" w:hAnsi="Calibri"/>
        </w:rPr>
        <w:t xml:space="preserve">The Lord </w:t>
      </w:r>
      <w:r w:rsidRPr="00E31402">
        <w:rPr>
          <w:rFonts w:ascii="Calibri" w:hAnsi="Calibri"/>
          <w:i/>
          <w:iCs/>
        </w:rPr>
        <w:t xml:space="preserve">Himself. </w:t>
      </w:r>
      <w:r w:rsidRPr="00E31402">
        <w:rPr>
          <w:rFonts w:ascii="Calibri" w:hAnsi="Calibri"/>
        </w:rPr>
        <w:t xml:space="preserve">You ought to underline the word “himself” because God has not delegated the responsibility of watching over you. The Bible does tell us that there are angels that watch over us. That's awesome. But it’s great to know that God has not abdicated the responsibility to the angels. The Lord Himself will watch over you. God has taken a personal interest in your life. God is not putting other people in charge of that. God has not put other spiritual beings in response to that. God Himself is watching over you. He's a personal God. </w:t>
      </w:r>
    </w:p>
    <w:p w14:paraId="41D1E0B8" w14:textId="77777777" w:rsidR="00E31402" w:rsidRPr="00E31402" w:rsidRDefault="00E31402" w:rsidP="00E31402">
      <w:pPr>
        <w:spacing w:line="276" w:lineRule="auto"/>
        <w:rPr>
          <w:rFonts w:ascii="Calibri" w:hAnsi="Calibri"/>
        </w:rPr>
      </w:pPr>
    </w:p>
    <w:p w14:paraId="2BA6DAD9" w14:textId="4C70EA55" w:rsidR="00E31402" w:rsidRPr="00E31402" w:rsidRDefault="00E31402" w:rsidP="00E31402">
      <w:pPr>
        <w:spacing w:line="276" w:lineRule="auto"/>
        <w:rPr>
          <w:rFonts w:ascii="Calibri" w:hAnsi="Calibri"/>
        </w:rPr>
      </w:pPr>
      <w:r w:rsidRPr="00E31402">
        <w:rPr>
          <w:rFonts w:ascii="Calibri" w:hAnsi="Calibri"/>
        </w:rPr>
        <w:t xml:space="preserve">God is personal. He cares about you. He knows you. He knows where you're struggling. He knows where you're hurting. He knows where those weaknesses are in your life and where those insecurities </w:t>
      </w:r>
      <w:r w:rsidR="007D5550">
        <w:rPr>
          <w:rFonts w:ascii="Calibri" w:hAnsi="Calibri"/>
        </w:rPr>
        <w:t>lie</w:t>
      </w:r>
      <w:r w:rsidRPr="00E31402">
        <w:rPr>
          <w:rFonts w:ascii="Calibri" w:hAnsi="Calibri"/>
        </w:rPr>
        <w:t>. God knows all that. He’s a personal God. He Himself watches over us.</w:t>
      </w:r>
    </w:p>
    <w:p w14:paraId="3B266ECE" w14:textId="77777777" w:rsidR="00E31402" w:rsidRPr="00E31402" w:rsidRDefault="00E31402" w:rsidP="00E31402">
      <w:pPr>
        <w:spacing w:line="276" w:lineRule="auto"/>
        <w:rPr>
          <w:rFonts w:ascii="Calibri" w:hAnsi="Calibri"/>
        </w:rPr>
      </w:pPr>
    </w:p>
    <w:p w14:paraId="4C75A29C" w14:textId="77777777" w:rsidR="00E31402" w:rsidRPr="00E31402" w:rsidRDefault="00E31402" w:rsidP="00E31402">
      <w:pPr>
        <w:spacing w:line="276" w:lineRule="auto"/>
        <w:rPr>
          <w:rFonts w:ascii="Calibri" w:hAnsi="Calibri"/>
        </w:rPr>
      </w:pPr>
      <w:r w:rsidRPr="00E31402">
        <w:rPr>
          <w:rFonts w:ascii="Calibri" w:hAnsi="Calibri"/>
        </w:rPr>
        <w:t xml:space="preserve">We will only watch over the things that are invaluable. If I said to my financial advisor, “Here’s all my finances, here's all my stuff. I'll call you when I'm 65 and I'm about to retire,” what would that say? I'm not really concerned about it. I don't care. It’s not significant. If I went to the neighbors and I said, “I need you guys to watch my kids permanently. I need you to help them with homework, I need you to feed them, I need you to discipline them.” My neighbors would be like, “You're crazy. You’re weird. That's not my responsibility, it’s yours.” I would be saying it's not important. </w:t>
      </w:r>
    </w:p>
    <w:p w14:paraId="57EC2957" w14:textId="77777777" w:rsidR="00E31402" w:rsidRPr="00E31402" w:rsidRDefault="00E31402" w:rsidP="00E31402">
      <w:pPr>
        <w:spacing w:line="276" w:lineRule="auto"/>
        <w:rPr>
          <w:rFonts w:ascii="Calibri" w:hAnsi="Calibri"/>
        </w:rPr>
      </w:pPr>
    </w:p>
    <w:p w14:paraId="19FAD350" w14:textId="5310631A" w:rsidR="00E31402" w:rsidRPr="00E31402" w:rsidRDefault="00E31402" w:rsidP="00E31402">
      <w:pPr>
        <w:spacing w:line="276" w:lineRule="auto"/>
        <w:rPr>
          <w:rFonts w:ascii="Calibri" w:hAnsi="Calibri"/>
        </w:rPr>
      </w:pPr>
      <w:r w:rsidRPr="00E31402">
        <w:rPr>
          <w:rFonts w:ascii="Calibri" w:hAnsi="Calibri"/>
        </w:rPr>
        <w:lastRenderedPageBreak/>
        <w:t>God watches over us because we are important. You watch over the things in your life that</w:t>
      </w:r>
      <w:r w:rsidR="007D5550">
        <w:rPr>
          <w:rFonts w:ascii="Calibri" w:hAnsi="Calibri"/>
        </w:rPr>
        <w:t xml:space="preserve"> really matter</w:t>
      </w:r>
      <w:r w:rsidRPr="00E31402">
        <w:rPr>
          <w:rFonts w:ascii="Calibri" w:hAnsi="Calibri"/>
        </w:rPr>
        <w:t xml:space="preserve">. God watches over the things that are important. He says, “I am watching over you.” You have value and significance to God. </w:t>
      </w:r>
    </w:p>
    <w:p w14:paraId="46895C55" w14:textId="77777777" w:rsidR="00E31402" w:rsidRPr="00E31402" w:rsidRDefault="00E31402" w:rsidP="00E31402">
      <w:pPr>
        <w:spacing w:line="276" w:lineRule="auto"/>
        <w:rPr>
          <w:rFonts w:ascii="Calibri" w:hAnsi="Calibri"/>
        </w:rPr>
      </w:pPr>
    </w:p>
    <w:p w14:paraId="1EA81288" w14:textId="76B4B0A4" w:rsidR="00E31402" w:rsidRPr="00E31402" w:rsidRDefault="00E31402" w:rsidP="00E31402">
      <w:pPr>
        <w:spacing w:line="276" w:lineRule="auto"/>
        <w:rPr>
          <w:rFonts w:ascii="Calibri" w:hAnsi="Calibri"/>
        </w:rPr>
      </w:pPr>
      <w:r w:rsidRPr="00E31402">
        <w:rPr>
          <w:rFonts w:ascii="Calibri" w:hAnsi="Calibri"/>
        </w:rPr>
        <w:t>That's why Christian people should be the most positive people on the planet. That's why we should be optimistic. Christians should not be cynical and negative</w:t>
      </w:r>
      <w:r w:rsidR="007D5550">
        <w:rPr>
          <w:rFonts w:ascii="Calibri" w:hAnsi="Calibri"/>
        </w:rPr>
        <w:t>,</w:t>
      </w:r>
      <w:r w:rsidRPr="00E31402">
        <w:rPr>
          <w:rFonts w:ascii="Calibri" w:hAnsi="Calibri"/>
        </w:rPr>
        <w:t xml:space="preserve"> </w:t>
      </w:r>
      <w:proofErr w:type="gramStart"/>
      <w:r w:rsidRPr="00E31402">
        <w:rPr>
          <w:rFonts w:ascii="Calibri" w:hAnsi="Calibri"/>
        </w:rPr>
        <w:t>harsh</w:t>
      </w:r>
      <w:proofErr w:type="gramEnd"/>
      <w:r w:rsidRPr="00E31402">
        <w:rPr>
          <w:rFonts w:ascii="Calibri" w:hAnsi="Calibri"/>
        </w:rPr>
        <w:t xml:space="preserve"> and judgmental. Christians should be like, “Yeah, that's a mess. But what a great opportunity for God to do something awesome.” That’s how a Christian thinks. We’re valuable to God. The Lord Himself is watching over you. </w:t>
      </w:r>
    </w:p>
    <w:p w14:paraId="30DBA33B" w14:textId="77777777" w:rsidR="00E31402" w:rsidRPr="00E31402" w:rsidRDefault="00E31402" w:rsidP="00E31402">
      <w:pPr>
        <w:spacing w:line="276" w:lineRule="auto"/>
        <w:rPr>
          <w:rFonts w:ascii="Calibri" w:hAnsi="Calibri"/>
        </w:rPr>
      </w:pPr>
    </w:p>
    <w:p w14:paraId="7511CE45" w14:textId="77777777" w:rsidR="00E31402" w:rsidRPr="00E31402" w:rsidRDefault="00E31402" w:rsidP="00E31402">
      <w:pPr>
        <w:spacing w:line="276" w:lineRule="auto"/>
        <w:rPr>
          <w:rFonts w:ascii="Calibri" w:hAnsi="Calibri"/>
        </w:rPr>
      </w:pPr>
      <w:r w:rsidRPr="00E31402">
        <w:rPr>
          <w:rFonts w:ascii="Calibri" w:hAnsi="Calibri"/>
        </w:rPr>
        <w:t xml:space="preserve">“Okay, God. It doesn't make a lot of sense to me right now, but I'm trusting in you. By the way, if you could bring some intervention sooner than later, that would be great. But God, ultimately my confidence is in you. I believe in the things that are not seen. I believe, God, that you're in control of the universe. I believe that this is nothing that's too big for you. God, I know you have not gone on vacation. I know you are there.” The love of God watching over us. It is constant and it is personal. </w:t>
      </w:r>
    </w:p>
    <w:p w14:paraId="472323FA" w14:textId="77777777" w:rsidR="00E31402" w:rsidRPr="00E31402" w:rsidRDefault="00E31402" w:rsidP="00E31402">
      <w:pPr>
        <w:spacing w:line="276" w:lineRule="auto"/>
        <w:rPr>
          <w:rFonts w:ascii="Calibri" w:hAnsi="Calibri"/>
        </w:rPr>
      </w:pPr>
    </w:p>
    <w:p w14:paraId="2A2811DA" w14:textId="77777777" w:rsidR="00E31402" w:rsidRPr="00E31402" w:rsidRDefault="00E31402" w:rsidP="00E31402">
      <w:pPr>
        <w:spacing w:line="276" w:lineRule="auto"/>
        <w:rPr>
          <w:rFonts w:ascii="Calibri" w:hAnsi="Calibri"/>
        </w:rPr>
      </w:pPr>
      <w:r w:rsidRPr="00E31402">
        <w:rPr>
          <w:rFonts w:ascii="Calibri" w:hAnsi="Calibri"/>
        </w:rPr>
        <w:t>“The Lord watches over you—the Lord is your shade at your right hand; the sun will not harm you by day, nor the moon by night” (Psalm 121:5-6).</w:t>
      </w:r>
    </w:p>
    <w:p w14:paraId="5E419E7A" w14:textId="77777777" w:rsidR="00E31402" w:rsidRPr="00E31402" w:rsidRDefault="00E31402" w:rsidP="00E31402">
      <w:pPr>
        <w:spacing w:line="276" w:lineRule="auto"/>
        <w:rPr>
          <w:rFonts w:ascii="Calibri" w:hAnsi="Calibri"/>
        </w:rPr>
      </w:pPr>
    </w:p>
    <w:p w14:paraId="166996B3" w14:textId="5B309C70" w:rsidR="00E31402" w:rsidRPr="00E31402" w:rsidRDefault="00E31402" w:rsidP="00E31402">
      <w:pPr>
        <w:spacing w:line="276" w:lineRule="auto"/>
        <w:rPr>
          <w:rFonts w:ascii="Calibri" w:hAnsi="Calibri"/>
        </w:rPr>
      </w:pPr>
      <w:r w:rsidRPr="00E31402">
        <w:rPr>
          <w:rFonts w:ascii="Calibri" w:hAnsi="Calibri"/>
        </w:rPr>
        <w:t xml:space="preserve">I love that imagery of the sun because it reminds me when the heat is on that God is our shade. Somebody is taking the heat. You know what? God is the shade in the middle of the desert. </w:t>
      </w:r>
    </w:p>
    <w:p w14:paraId="6BC7057A" w14:textId="77777777" w:rsidR="00E31402" w:rsidRPr="00E31402" w:rsidRDefault="00E31402" w:rsidP="00E31402">
      <w:pPr>
        <w:spacing w:line="276" w:lineRule="auto"/>
        <w:rPr>
          <w:rFonts w:ascii="Calibri" w:hAnsi="Calibri"/>
        </w:rPr>
      </w:pPr>
    </w:p>
    <w:p w14:paraId="4D29F8DA" w14:textId="3BD2886D" w:rsidR="00E31402" w:rsidRPr="00E31402" w:rsidRDefault="00E31402" w:rsidP="00E31402">
      <w:pPr>
        <w:spacing w:line="276" w:lineRule="auto"/>
        <w:rPr>
          <w:rFonts w:ascii="Calibri" w:hAnsi="Calibri"/>
        </w:rPr>
      </w:pPr>
      <w:r w:rsidRPr="00E31402">
        <w:rPr>
          <w:rFonts w:ascii="Calibri" w:hAnsi="Calibri"/>
        </w:rPr>
        <w:t xml:space="preserve">Have you ever been somewhere that’s </w:t>
      </w:r>
      <w:proofErr w:type="gramStart"/>
      <w:r w:rsidRPr="00E31402">
        <w:rPr>
          <w:rFonts w:ascii="Calibri" w:hAnsi="Calibri"/>
        </w:rPr>
        <w:t>really hot</w:t>
      </w:r>
      <w:proofErr w:type="gramEnd"/>
      <w:r w:rsidRPr="00E31402">
        <w:rPr>
          <w:rFonts w:ascii="Calibri" w:hAnsi="Calibri"/>
        </w:rPr>
        <w:t xml:space="preserve">? I'm not talking about 90 degrees in the Mile High City. I'm talking about hot – South Florida, Mexico, Phoenix. I went to Phoenix a couple of summers ago in the middle of July. It was 69 degrees </w:t>
      </w:r>
      <w:r w:rsidR="000F1DC6">
        <w:rPr>
          <w:rFonts w:ascii="Calibri" w:hAnsi="Calibri"/>
        </w:rPr>
        <w:t xml:space="preserve">in Denver at </w:t>
      </w:r>
      <w:proofErr w:type="spellStart"/>
      <w:r w:rsidR="000F1DC6">
        <w:rPr>
          <w:rFonts w:ascii="Calibri" w:hAnsi="Calibri"/>
        </w:rPr>
        <w:t>take off</w:t>
      </w:r>
      <w:proofErr w:type="spellEnd"/>
      <w:r w:rsidRPr="00E31402">
        <w:rPr>
          <w:rFonts w:ascii="Calibri" w:hAnsi="Calibri"/>
        </w:rPr>
        <w:t xml:space="preserve">. I landed at 9 o'clock at night at the Phoenix airport. It was 110 degrees. I thought I had arrived in hell. I mean it was hot. Whoa. Never felt that much heat. </w:t>
      </w:r>
    </w:p>
    <w:p w14:paraId="5E3CB3D0" w14:textId="77777777" w:rsidR="00E31402" w:rsidRPr="00E31402" w:rsidRDefault="00E31402" w:rsidP="00E31402">
      <w:pPr>
        <w:spacing w:line="276" w:lineRule="auto"/>
        <w:rPr>
          <w:rFonts w:ascii="Calibri" w:hAnsi="Calibri"/>
        </w:rPr>
      </w:pPr>
    </w:p>
    <w:p w14:paraId="59CB0CA0" w14:textId="2759C67E" w:rsidR="00E31402" w:rsidRPr="00E31402" w:rsidRDefault="00E31402" w:rsidP="00E31402">
      <w:pPr>
        <w:spacing w:line="276" w:lineRule="auto"/>
        <w:rPr>
          <w:rFonts w:ascii="Calibri" w:hAnsi="Calibri"/>
        </w:rPr>
      </w:pPr>
      <w:r w:rsidRPr="00E31402">
        <w:rPr>
          <w:rFonts w:ascii="Calibri" w:hAnsi="Calibri"/>
        </w:rPr>
        <w:t xml:space="preserve">The Bible says God is a shade in the middle of </w:t>
      </w:r>
      <w:r w:rsidR="000F1DC6">
        <w:rPr>
          <w:rFonts w:ascii="Calibri" w:hAnsi="Calibri"/>
        </w:rPr>
        <w:t>a heat wave</w:t>
      </w:r>
      <w:r w:rsidRPr="00E31402">
        <w:rPr>
          <w:rFonts w:ascii="Calibri" w:hAnsi="Calibri"/>
        </w:rPr>
        <w:t xml:space="preserve">. When the heat is on your life, God is the shade. The shade does not dissipate the heat, but the shade does provide comfort in the middle of the heat. That's what God does. That's God's responsibility. </w:t>
      </w:r>
      <w:r w:rsidR="000F1DC6">
        <w:rPr>
          <w:rFonts w:ascii="Calibri" w:hAnsi="Calibri"/>
        </w:rPr>
        <w:t>When your eyes are on the Lord it feels like you are in Denver when you are really in Phoenix. His shade is that great.</w:t>
      </w:r>
      <w:r w:rsidR="000F1DC6">
        <w:rPr>
          <w:rFonts w:ascii="Calibri" w:hAnsi="Calibri"/>
        </w:rPr>
        <w:br/>
      </w:r>
      <w:r w:rsidR="000F1DC6">
        <w:rPr>
          <w:rFonts w:ascii="Calibri" w:hAnsi="Calibri"/>
        </w:rPr>
        <w:br/>
      </w:r>
      <w:r w:rsidRPr="00E31402">
        <w:rPr>
          <w:rFonts w:ascii="Calibri" w:hAnsi="Calibri"/>
        </w:rPr>
        <w:t xml:space="preserve">The </w:t>
      </w:r>
      <w:r w:rsidR="000F1DC6">
        <w:rPr>
          <w:rFonts w:ascii="Calibri" w:hAnsi="Calibri"/>
        </w:rPr>
        <w:t xml:space="preserve">Lord’s </w:t>
      </w:r>
      <w:r w:rsidRPr="00E31402">
        <w:rPr>
          <w:rFonts w:ascii="Calibri" w:hAnsi="Calibri"/>
        </w:rPr>
        <w:t xml:space="preserve">shade </w:t>
      </w:r>
      <w:r w:rsidR="000F1DC6">
        <w:rPr>
          <w:rFonts w:ascii="Calibri" w:hAnsi="Calibri"/>
        </w:rPr>
        <w:t xml:space="preserve">provides </w:t>
      </w:r>
      <w:r w:rsidRPr="00E31402">
        <w:rPr>
          <w:rFonts w:ascii="Calibri" w:hAnsi="Calibri"/>
        </w:rPr>
        <w:t xml:space="preserve">relief. That's what the Lord does. He's a shade. We can get back in the heat and it's tolerable when we have the shade. </w:t>
      </w:r>
    </w:p>
    <w:p w14:paraId="5DB03CB3" w14:textId="77777777" w:rsidR="00E31402" w:rsidRPr="00E31402" w:rsidRDefault="00E31402" w:rsidP="00E31402">
      <w:pPr>
        <w:spacing w:line="276" w:lineRule="auto"/>
        <w:rPr>
          <w:rFonts w:ascii="Calibri" w:hAnsi="Calibri"/>
        </w:rPr>
      </w:pPr>
    </w:p>
    <w:p w14:paraId="4D15926B" w14:textId="36BB673E" w:rsidR="00E31402" w:rsidRPr="00E31402" w:rsidRDefault="00E31402" w:rsidP="00E31402">
      <w:pPr>
        <w:spacing w:line="276" w:lineRule="auto"/>
        <w:rPr>
          <w:rFonts w:ascii="Calibri" w:hAnsi="Calibri"/>
        </w:rPr>
      </w:pPr>
      <w:r w:rsidRPr="00E31402">
        <w:rPr>
          <w:rFonts w:ascii="Calibri" w:hAnsi="Calibri"/>
        </w:rPr>
        <w:lastRenderedPageBreak/>
        <w:t xml:space="preserve">The Israelites are worried about three things in Psalm 121. The first thing they're worried about is about falling. Because they didn't have I-70 going into the mountains. You notice that in Psalm 121:2-3 he says, “You're not going to stumble and fall.” People were afraid of falling. </w:t>
      </w:r>
    </w:p>
    <w:p w14:paraId="4F9EE238" w14:textId="77777777" w:rsidR="00E31402" w:rsidRPr="00E31402" w:rsidRDefault="00E31402" w:rsidP="00E31402">
      <w:pPr>
        <w:spacing w:line="276" w:lineRule="auto"/>
        <w:rPr>
          <w:rFonts w:ascii="Calibri" w:hAnsi="Calibri"/>
        </w:rPr>
      </w:pPr>
    </w:p>
    <w:p w14:paraId="1D5965E6" w14:textId="77777777" w:rsidR="00E31402" w:rsidRPr="00E31402" w:rsidRDefault="00E31402" w:rsidP="00E31402">
      <w:pPr>
        <w:spacing w:line="276" w:lineRule="auto"/>
        <w:rPr>
          <w:rFonts w:ascii="Calibri" w:hAnsi="Calibri"/>
        </w:rPr>
      </w:pPr>
      <w:r w:rsidRPr="00E31402">
        <w:rPr>
          <w:rFonts w:ascii="Calibri" w:hAnsi="Calibri"/>
        </w:rPr>
        <w:t xml:space="preserve">People were afraid of the sun. Sunstroke. It's hot. People are dehydrated. People are worried about the journey. </w:t>
      </w:r>
    </w:p>
    <w:p w14:paraId="09A6DD15" w14:textId="77777777" w:rsidR="00E31402" w:rsidRPr="00E31402" w:rsidRDefault="00E31402" w:rsidP="00E31402">
      <w:pPr>
        <w:spacing w:line="276" w:lineRule="auto"/>
        <w:rPr>
          <w:rFonts w:ascii="Calibri" w:hAnsi="Calibri"/>
        </w:rPr>
      </w:pPr>
    </w:p>
    <w:p w14:paraId="617C2EC4" w14:textId="5DDCD116" w:rsidR="00E31402" w:rsidRPr="00E31402" w:rsidRDefault="00E31402" w:rsidP="00E31402">
      <w:pPr>
        <w:spacing w:line="276" w:lineRule="auto"/>
        <w:rPr>
          <w:rFonts w:ascii="Calibri" w:hAnsi="Calibri"/>
        </w:rPr>
      </w:pPr>
      <w:r w:rsidRPr="00E31402">
        <w:rPr>
          <w:rFonts w:ascii="Calibri" w:hAnsi="Calibri"/>
        </w:rPr>
        <w:t xml:space="preserve">Then he said also </w:t>
      </w:r>
      <w:r w:rsidR="006A7C43">
        <w:rPr>
          <w:rFonts w:ascii="Calibri" w:hAnsi="Calibri"/>
        </w:rPr>
        <w:t xml:space="preserve">mentions </w:t>
      </w:r>
      <w:r w:rsidRPr="00E31402">
        <w:rPr>
          <w:rFonts w:ascii="Calibri" w:hAnsi="Calibri"/>
        </w:rPr>
        <w:t xml:space="preserve">the moon. People were worried about the moon. They were worried about </w:t>
      </w:r>
      <w:proofErr w:type="spellStart"/>
      <w:r w:rsidRPr="00E31402">
        <w:rPr>
          <w:rFonts w:ascii="Calibri" w:hAnsi="Calibri"/>
        </w:rPr>
        <w:t>moonstroke</w:t>
      </w:r>
      <w:proofErr w:type="spellEnd"/>
      <w:r w:rsidRPr="00E31402">
        <w:rPr>
          <w:rFonts w:ascii="Calibri" w:hAnsi="Calibri"/>
        </w:rPr>
        <w:t xml:space="preserve"> because a person traveling along way could experience an emotional illness. Ancient people </w:t>
      </w:r>
      <w:r w:rsidR="000F1DC6">
        <w:rPr>
          <w:rFonts w:ascii="Calibri" w:hAnsi="Calibri"/>
        </w:rPr>
        <w:t>associated emotional problems with the moon (Psalm 121:6)</w:t>
      </w:r>
      <w:r w:rsidRPr="00E31402">
        <w:rPr>
          <w:rFonts w:ascii="Calibri" w:hAnsi="Calibri"/>
        </w:rPr>
        <w:t xml:space="preserve">. </w:t>
      </w:r>
      <w:r w:rsidR="000F1DC6">
        <w:rPr>
          <w:rFonts w:ascii="Calibri" w:hAnsi="Calibri"/>
        </w:rPr>
        <w:t>(</w:t>
      </w:r>
      <w:r w:rsidRPr="00E31402">
        <w:rPr>
          <w:rFonts w:ascii="Calibri" w:hAnsi="Calibri"/>
        </w:rPr>
        <w:t>If you're having some emotional problems, quit staring at the moon so much</w:t>
      </w:r>
      <w:r w:rsidR="000F1DC6">
        <w:rPr>
          <w:rFonts w:ascii="Calibri" w:hAnsi="Calibri"/>
        </w:rPr>
        <w:t>)</w:t>
      </w:r>
      <w:r w:rsidRPr="00E31402">
        <w:rPr>
          <w:rFonts w:ascii="Calibri" w:hAnsi="Calibri"/>
        </w:rPr>
        <w:t xml:space="preserve">. </w:t>
      </w:r>
    </w:p>
    <w:p w14:paraId="741B019F" w14:textId="77777777" w:rsidR="00E31402" w:rsidRPr="00E31402" w:rsidRDefault="00E31402" w:rsidP="00E31402">
      <w:pPr>
        <w:spacing w:line="276" w:lineRule="auto"/>
        <w:rPr>
          <w:rFonts w:ascii="Calibri" w:hAnsi="Calibri"/>
        </w:rPr>
      </w:pPr>
    </w:p>
    <w:p w14:paraId="4B1A2A98" w14:textId="60F91982" w:rsidR="00E31402" w:rsidRPr="00E31402" w:rsidRDefault="00E31402" w:rsidP="00E31402">
      <w:pPr>
        <w:spacing w:line="276" w:lineRule="auto"/>
        <w:rPr>
          <w:rFonts w:ascii="Calibri" w:hAnsi="Calibri"/>
        </w:rPr>
      </w:pPr>
      <w:r w:rsidRPr="00E31402">
        <w:rPr>
          <w:rFonts w:ascii="Calibri" w:hAnsi="Calibri"/>
        </w:rPr>
        <w:t xml:space="preserve">You could fill in the blank here with Psalm 121. This scripture is in particular related to the problems of the people that are ascending into the city of Jerusalem. But God is our comforter over all areas of our lives. When you're worried about the economy, God is watching over you. When you're worried about your health, God is watching over you. When you're worried about whatever you're worried about, God is watching over you. He's a personal God. </w:t>
      </w:r>
    </w:p>
    <w:p w14:paraId="45E0F08B" w14:textId="77777777" w:rsidR="00E31402" w:rsidRPr="00E31402" w:rsidRDefault="00E31402" w:rsidP="00E31402">
      <w:pPr>
        <w:spacing w:line="276" w:lineRule="auto"/>
        <w:rPr>
          <w:rFonts w:ascii="Calibri" w:hAnsi="Calibri"/>
        </w:rPr>
      </w:pPr>
    </w:p>
    <w:p w14:paraId="6178F0D7" w14:textId="0B0B93B3" w:rsidR="00E31402" w:rsidRPr="00E31402" w:rsidRDefault="00E31402" w:rsidP="00E31402">
      <w:pPr>
        <w:spacing w:line="276" w:lineRule="auto"/>
        <w:rPr>
          <w:rFonts w:ascii="Calibri" w:hAnsi="Calibri"/>
        </w:rPr>
      </w:pPr>
      <w:r w:rsidRPr="00E31402">
        <w:rPr>
          <w:rFonts w:ascii="Calibri" w:hAnsi="Calibri"/>
        </w:rPr>
        <w:t xml:space="preserve">You notice it says there, “He'll be your shade at your right hand.” In the ancient world, a shield was carried in the left hand. Your shield was your shade here </w:t>
      </w:r>
      <w:r w:rsidRPr="00E31402">
        <w:rPr>
          <w:rFonts w:ascii="Calibri" w:hAnsi="Calibri"/>
          <w:i/>
          <w:iCs/>
        </w:rPr>
        <w:t>[on left side].</w:t>
      </w:r>
      <w:r w:rsidRPr="00E31402">
        <w:rPr>
          <w:rFonts w:ascii="Calibri" w:hAnsi="Calibri"/>
        </w:rPr>
        <w:t xml:space="preserve"> But the Bible says God is the shade over the right hand. What does that mean? That means that God is protecting us in places where we are vulnerable. God looks down out of heaven and He's like, “I think she's vulnerable there. I'm going to bring my protection. He's vulnerable over there. I'm going to protect there.” He sees those vulnerabilities even before anybody else does. The scripture reminds us that God is the one that is protecting us. Because God is a personal God. He's paying attention. He's constantly involved. </w:t>
      </w:r>
      <w:r w:rsidR="00110FF2">
        <w:rPr>
          <w:rFonts w:ascii="Calibri" w:hAnsi="Calibri"/>
        </w:rPr>
        <w:t>He protects us in places we didn’t know we needed protection.</w:t>
      </w:r>
    </w:p>
    <w:p w14:paraId="77BC5AF8" w14:textId="77777777" w:rsidR="00E31402" w:rsidRPr="00E31402" w:rsidRDefault="00E31402" w:rsidP="00E31402">
      <w:pPr>
        <w:spacing w:line="276" w:lineRule="auto"/>
        <w:rPr>
          <w:rFonts w:ascii="Calibri" w:hAnsi="Calibri"/>
        </w:rPr>
      </w:pPr>
    </w:p>
    <w:p w14:paraId="0FFAC765" w14:textId="77777777" w:rsidR="00E31402" w:rsidRPr="00E31402" w:rsidRDefault="00E31402" w:rsidP="00E31402">
      <w:pPr>
        <w:spacing w:line="276" w:lineRule="auto"/>
        <w:rPr>
          <w:rFonts w:ascii="Calibri" w:hAnsi="Calibri"/>
        </w:rPr>
      </w:pPr>
      <w:r w:rsidRPr="00E31402">
        <w:rPr>
          <w:rFonts w:ascii="Calibri" w:hAnsi="Calibri"/>
        </w:rPr>
        <w:t>“The Lord will keep you from all harm— he will watch over your life; the Lord will watch over your coming and going both now and forevermore” (Psalm 121:7-8).</w:t>
      </w:r>
    </w:p>
    <w:p w14:paraId="22C0255E" w14:textId="77777777" w:rsidR="00E31402" w:rsidRPr="00E31402" w:rsidRDefault="00E31402" w:rsidP="00E31402">
      <w:pPr>
        <w:spacing w:line="276" w:lineRule="auto"/>
        <w:rPr>
          <w:rFonts w:ascii="Calibri" w:hAnsi="Calibri"/>
        </w:rPr>
      </w:pPr>
    </w:p>
    <w:p w14:paraId="4066390D" w14:textId="77777777" w:rsidR="00E31402" w:rsidRPr="00E31402" w:rsidRDefault="00E31402" w:rsidP="00E31402">
      <w:pPr>
        <w:spacing w:line="276" w:lineRule="auto"/>
        <w:rPr>
          <w:rFonts w:ascii="Calibri" w:hAnsi="Calibri"/>
        </w:rPr>
      </w:pPr>
      <w:r w:rsidRPr="00E31402">
        <w:rPr>
          <w:rFonts w:ascii="Calibri" w:hAnsi="Calibri"/>
        </w:rPr>
        <w:t>What does this tell us about God? It means:</w:t>
      </w:r>
    </w:p>
    <w:p w14:paraId="2CA78084" w14:textId="77777777" w:rsidR="00E31402" w:rsidRPr="00E31402" w:rsidRDefault="00E31402" w:rsidP="00E31402">
      <w:pPr>
        <w:spacing w:line="276" w:lineRule="auto"/>
        <w:rPr>
          <w:rFonts w:ascii="Calibri" w:hAnsi="Calibri"/>
        </w:rPr>
      </w:pPr>
    </w:p>
    <w:p w14:paraId="30FA04CC" w14:textId="4F546EB6" w:rsidR="00E31402" w:rsidRPr="00E31402" w:rsidRDefault="00E31402" w:rsidP="00E31402">
      <w:pPr>
        <w:spacing w:line="276" w:lineRule="auto"/>
        <w:rPr>
          <w:rFonts w:ascii="Calibri" w:hAnsi="Calibri"/>
          <w:b/>
          <w:bCs/>
        </w:rPr>
      </w:pPr>
      <w:r w:rsidRPr="00E31402">
        <w:rPr>
          <w:rFonts w:ascii="Calibri" w:hAnsi="Calibri"/>
          <w:b/>
          <w:bCs/>
        </w:rPr>
        <w:t>3. THE LORD WATCHES OVER ME SPIRITUALLY</w:t>
      </w:r>
      <w:r w:rsidR="000F1DC6">
        <w:rPr>
          <w:rFonts w:ascii="Calibri" w:hAnsi="Calibri"/>
          <w:b/>
          <w:bCs/>
        </w:rPr>
        <w:t>.</w:t>
      </w:r>
    </w:p>
    <w:p w14:paraId="0296CC79" w14:textId="77777777" w:rsidR="00E31402" w:rsidRPr="00E31402" w:rsidRDefault="00E31402" w:rsidP="00E31402">
      <w:pPr>
        <w:spacing w:line="276" w:lineRule="auto"/>
        <w:rPr>
          <w:rFonts w:ascii="Calibri" w:hAnsi="Calibri"/>
        </w:rPr>
      </w:pPr>
    </w:p>
    <w:p w14:paraId="6E2EE092" w14:textId="77777777" w:rsidR="00E31402" w:rsidRPr="00E31402" w:rsidRDefault="00E31402" w:rsidP="00E31402">
      <w:pPr>
        <w:spacing w:line="276" w:lineRule="auto"/>
        <w:rPr>
          <w:rFonts w:ascii="Calibri" w:hAnsi="Calibri"/>
        </w:rPr>
      </w:pPr>
      <w:r w:rsidRPr="00E31402">
        <w:rPr>
          <w:rFonts w:ascii="Calibri" w:hAnsi="Calibri"/>
        </w:rPr>
        <w:t xml:space="preserve">If you bounce back up to Psalm 121:7, he says, “I will keep you from all harm.” When I read that verse this week, I was like, “Yes. God's going to keep me from all harm.” Then I started reading </w:t>
      </w:r>
      <w:r w:rsidRPr="00E31402">
        <w:rPr>
          <w:rFonts w:ascii="Calibri" w:hAnsi="Calibri"/>
        </w:rPr>
        <w:lastRenderedPageBreak/>
        <w:t xml:space="preserve">it in the language of the Old Testament and I discovered that what the Bible was saying was a little bit different than what I had anticipated. This type of harm is not harm that is done to us, but it is harm that is done to ourselves. In other words, it's our own sin. God is the one who is protecting us, is watching over us, and is keeping us from going down the path of destruction. </w:t>
      </w:r>
    </w:p>
    <w:p w14:paraId="176A3E19" w14:textId="77777777" w:rsidR="00E31402" w:rsidRPr="00E31402" w:rsidRDefault="00E31402" w:rsidP="00E31402">
      <w:pPr>
        <w:spacing w:line="276" w:lineRule="auto"/>
        <w:rPr>
          <w:rFonts w:ascii="Calibri" w:hAnsi="Calibri"/>
        </w:rPr>
      </w:pPr>
    </w:p>
    <w:p w14:paraId="61DD15A1" w14:textId="787B50C4" w:rsidR="00E31402" w:rsidRPr="00E31402" w:rsidRDefault="00E31402" w:rsidP="00E31402">
      <w:pPr>
        <w:spacing w:line="276" w:lineRule="auto"/>
        <w:rPr>
          <w:rFonts w:ascii="Calibri" w:hAnsi="Calibri"/>
        </w:rPr>
      </w:pPr>
      <w:r w:rsidRPr="00E31402">
        <w:rPr>
          <w:rFonts w:ascii="Calibri" w:hAnsi="Calibri"/>
        </w:rPr>
        <w:t xml:space="preserve">The reason that we have so many problems is because of the choices that we make. That's why Jesus prayed in the Lord's Prayer, “Lead us not into temptation, but deliver us from evil.” We need help to not go down the path of sin. That's what the Bible means when it says, “The Lord will keep you from all harm.” In other words, I'm going to protect you. </w:t>
      </w:r>
    </w:p>
    <w:p w14:paraId="7993A570" w14:textId="77777777" w:rsidR="00E31402" w:rsidRPr="00E31402" w:rsidRDefault="00E31402" w:rsidP="00E31402">
      <w:pPr>
        <w:spacing w:line="276" w:lineRule="auto"/>
        <w:rPr>
          <w:rFonts w:ascii="Calibri" w:hAnsi="Calibri"/>
        </w:rPr>
      </w:pPr>
    </w:p>
    <w:p w14:paraId="303EC5BB" w14:textId="77777777" w:rsidR="00E31402" w:rsidRPr="00E31402" w:rsidRDefault="00E31402" w:rsidP="00E31402">
      <w:pPr>
        <w:spacing w:line="276" w:lineRule="auto"/>
        <w:rPr>
          <w:rFonts w:ascii="Calibri" w:hAnsi="Calibri"/>
        </w:rPr>
      </w:pPr>
      <w:r w:rsidRPr="00E31402">
        <w:rPr>
          <w:rFonts w:ascii="Calibri" w:hAnsi="Calibri"/>
        </w:rPr>
        <w:t xml:space="preserve">The question is, then why do we still sin? Because sometimes we're following the Lord and sometimes we're not. When we get off the path, we kind of start doing our own thing, we start going the way of harm. When we're following the Lord and we're walking in the power of His Spirit and His direction over our lives, then there's protection that’s there, there's wisdom that's there, there's God's blessing that's there. He keeps us from the way of harm and keeps us from harming ourselves. </w:t>
      </w:r>
    </w:p>
    <w:p w14:paraId="73345D23" w14:textId="77777777" w:rsidR="00E31402" w:rsidRPr="00E31402" w:rsidRDefault="00E31402" w:rsidP="00E31402">
      <w:pPr>
        <w:spacing w:line="276" w:lineRule="auto"/>
        <w:rPr>
          <w:rFonts w:ascii="Calibri" w:hAnsi="Calibri"/>
        </w:rPr>
      </w:pPr>
    </w:p>
    <w:p w14:paraId="3AE60F7C" w14:textId="77777777" w:rsidR="00E31402" w:rsidRPr="00E31402" w:rsidRDefault="00E31402" w:rsidP="00E31402">
      <w:pPr>
        <w:spacing w:line="276" w:lineRule="auto"/>
        <w:rPr>
          <w:rFonts w:ascii="Calibri" w:hAnsi="Calibri"/>
        </w:rPr>
      </w:pPr>
      <w:r w:rsidRPr="00E31402">
        <w:rPr>
          <w:rFonts w:ascii="Calibri" w:hAnsi="Calibri"/>
        </w:rPr>
        <w:t xml:space="preserve">That's why Ephesians 6 says we need to “put on the full armor of God.” The helmet of salvation protects our thoughts and our mind. The breastplate of righteousness protects our heart. The shield of faith is there to quench all of the fiery darts of the enemy. The word of God is the sword of the Spirit. Does it get any better than that? God is protecting us. He's watching over us. His love for us is constant, it's personal, but it's also spiritual. God cares about you spiritually. </w:t>
      </w:r>
    </w:p>
    <w:p w14:paraId="26ECE6FC" w14:textId="77777777" w:rsidR="00E31402" w:rsidRPr="00E31402" w:rsidRDefault="00E31402" w:rsidP="00E31402">
      <w:pPr>
        <w:spacing w:line="276" w:lineRule="auto"/>
        <w:rPr>
          <w:rFonts w:ascii="Calibri" w:hAnsi="Calibri"/>
        </w:rPr>
      </w:pPr>
    </w:p>
    <w:p w14:paraId="69660A57" w14:textId="77777777" w:rsidR="00E31402" w:rsidRPr="00E31402" w:rsidRDefault="00E31402" w:rsidP="00E31402">
      <w:pPr>
        <w:spacing w:line="276" w:lineRule="auto"/>
        <w:rPr>
          <w:rFonts w:ascii="Calibri" w:hAnsi="Calibri"/>
        </w:rPr>
      </w:pPr>
      <w:r w:rsidRPr="00E31402">
        <w:rPr>
          <w:rFonts w:ascii="Calibri" w:hAnsi="Calibri"/>
        </w:rPr>
        <w:t xml:space="preserve">Now you have to decide today, am I going to follow the Lord or not? I want to give you an opportunity in just a moment to commit your life to Jesus Christ. Because that's where spiritual life begins. That's where spiritual birth begins. It begins with the cross and the resurrection of Jesus Christ. </w:t>
      </w:r>
    </w:p>
    <w:p w14:paraId="0AA79FAC" w14:textId="77777777" w:rsidR="00E31402" w:rsidRPr="00E31402" w:rsidRDefault="00E31402" w:rsidP="00E31402">
      <w:pPr>
        <w:spacing w:line="276" w:lineRule="auto"/>
        <w:rPr>
          <w:rFonts w:ascii="Calibri" w:hAnsi="Calibri"/>
        </w:rPr>
      </w:pPr>
    </w:p>
    <w:p w14:paraId="5BA54AD2" w14:textId="77777777" w:rsidR="00E31402" w:rsidRPr="00E31402" w:rsidRDefault="00E31402" w:rsidP="00E31402">
      <w:pPr>
        <w:spacing w:line="276" w:lineRule="auto"/>
        <w:rPr>
          <w:rFonts w:ascii="Calibri" w:hAnsi="Calibri"/>
        </w:rPr>
      </w:pPr>
      <w:r w:rsidRPr="00E31402">
        <w:rPr>
          <w:rFonts w:ascii="Calibri" w:hAnsi="Calibri"/>
        </w:rPr>
        <w:t xml:space="preserve">At the early service this morning, people were calling on the name of Jesus. People were committing their lives to Christ right here. It happens every week at Edge Church. We celebrate that and we love that because that's the beginning. </w:t>
      </w:r>
    </w:p>
    <w:p w14:paraId="6F34431C" w14:textId="77777777" w:rsidR="00E31402" w:rsidRPr="00E31402" w:rsidRDefault="00E31402" w:rsidP="00E31402">
      <w:pPr>
        <w:spacing w:line="276" w:lineRule="auto"/>
        <w:rPr>
          <w:rFonts w:ascii="Calibri" w:hAnsi="Calibri"/>
        </w:rPr>
      </w:pPr>
    </w:p>
    <w:p w14:paraId="42FF8DCC" w14:textId="77777777" w:rsidR="00E31402" w:rsidRPr="00E31402" w:rsidRDefault="00E31402" w:rsidP="00E31402">
      <w:pPr>
        <w:spacing w:line="276" w:lineRule="auto"/>
        <w:rPr>
          <w:rFonts w:ascii="Calibri" w:hAnsi="Calibri"/>
        </w:rPr>
      </w:pPr>
      <w:r w:rsidRPr="00E31402">
        <w:rPr>
          <w:rFonts w:ascii="Calibri" w:hAnsi="Calibri"/>
        </w:rPr>
        <w:t xml:space="preserve">If we want the Lord to keep us from all harm, the Lord to keep us from ourselves, we need Jesus. We need Him in our hearts. We need Him in our lives. </w:t>
      </w:r>
    </w:p>
    <w:p w14:paraId="60EF9211" w14:textId="77777777" w:rsidR="00E31402" w:rsidRPr="00E31402" w:rsidRDefault="00E31402" w:rsidP="00E31402">
      <w:pPr>
        <w:spacing w:line="276" w:lineRule="auto"/>
        <w:rPr>
          <w:rFonts w:ascii="Calibri" w:hAnsi="Calibri"/>
        </w:rPr>
      </w:pPr>
    </w:p>
    <w:p w14:paraId="61C3708A" w14:textId="77777777" w:rsidR="00E31402" w:rsidRPr="00E31402" w:rsidRDefault="00E31402" w:rsidP="00E31402">
      <w:pPr>
        <w:spacing w:line="276" w:lineRule="auto"/>
        <w:rPr>
          <w:rFonts w:ascii="Calibri" w:hAnsi="Calibri"/>
        </w:rPr>
      </w:pPr>
      <w:r w:rsidRPr="00E31402">
        <w:rPr>
          <w:rFonts w:ascii="Calibri" w:hAnsi="Calibri"/>
        </w:rPr>
        <w:lastRenderedPageBreak/>
        <w:t xml:space="preserve">God not only preserves us from evil, but He preserves us for all eternity. Here’s what's beautiful. The moment that you call on the name of Jesus is the moment that your name is written in the Lamb's book of life, meaning that you'll go to heaven when you die no matter what happens in your life. Isn’t that exciting to think about? </w:t>
      </w:r>
    </w:p>
    <w:p w14:paraId="21C13A39" w14:textId="77777777" w:rsidR="00E31402" w:rsidRPr="00E31402" w:rsidRDefault="00E31402" w:rsidP="00E31402">
      <w:pPr>
        <w:spacing w:line="276" w:lineRule="auto"/>
        <w:rPr>
          <w:rFonts w:ascii="Calibri" w:hAnsi="Calibri"/>
        </w:rPr>
      </w:pPr>
    </w:p>
    <w:p w14:paraId="0CE35941" w14:textId="77777777" w:rsidR="00E31402" w:rsidRPr="00E31402" w:rsidRDefault="00E31402" w:rsidP="00E31402">
      <w:pPr>
        <w:spacing w:line="276" w:lineRule="auto"/>
        <w:rPr>
          <w:rFonts w:ascii="Calibri" w:hAnsi="Calibri"/>
        </w:rPr>
      </w:pPr>
      <w:r w:rsidRPr="00E31402">
        <w:rPr>
          <w:rFonts w:ascii="Calibri" w:hAnsi="Calibri"/>
        </w:rPr>
        <w:t xml:space="preserve">The Bible says that this way: “God is faithful when I am faithless.” When I'm off doing my own thing over here, God is still faithful. I can leave the Lord, but the Lord doesn't leave me. That's the difference. God is faithful. </w:t>
      </w:r>
    </w:p>
    <w:p w14:paraId="08E3BD1A" w14:textId="77777777" w:rsidR="00E31402" w:rsidRPr="00E31402" w:rsidRDefault="00E31402" w:rsidP="00E31402">
      <w:pPr>
        <w:spacing w:line="276" w:lineRule="auto"/>
        <w:rPr>
          <w:rFonts w:ascii="Calibri" w:hAnsi="Calibri"/>
        </w:rPr>
      </w:pPr>
    </w:p>
    <w:p w14:paraId="23DA418C" w14:textId="77777777" w:rsidR="00E31402" w:rsidRPr="00E31402" w:rsidRDefault="00E31402" w:rsidP="00E31402">
      <w:pPr>
        <w:spacing w:line="276" w:lineRule="auto"/>
        <w:rPr>
          <w:rFonts w:ascii="Calibri" w:hAnsi="Calibri"/>
        </w:rPr>
      </w:pPr>
      <w:r w:rsidRPr="00E31402">
        <w:rPr>
          <w:rFonts w:ascii="Calibri" w:hAnsi="Calibri"/>
        </w:rPr>
        <w:t xml:space="preserve">That's what Psalm 121:7-8 are saying to us again. “The Lord will watch over your coming and going both now and forevermore.” I'm talking today about forevermore. I'm talking about today </w:t>
      </w:r>
      <w:r w:rsidRPr="00E31402">
        <w:rPr>
          <w:rFonts w:ascii="Calibri" w:hAnsi="Calibri"/>
          <w:i/>
          <w:iCs/>
        </w:rPr>
        <w:t xml:space="preserve">and </w:t>
      </w:r>
      <w:r w:rsidRPr="00E31402">
        <w:rPr>
          <w:rFonts w:ascii="Calibri" w:hAnsi="Calibri"/>
        </w:rPr>
        <w:t xml:space="preserve">forevermore. The Lord is watching over us. That's our salvation. </w:t>
      </w:r>
    </w:p>
    <w:p w14:paraId="07116D0F" w14:textId="77777777" w:rsidR="00E31402" w:rsidRPr="00E31402" w:rsidRDefault="00E31402" w:rsidP="00E31402">
      <w:pPr>
        <w:spacing w:line="276" w:lineRule="auto"/>
        <w:rPr>
          <w:rFonts w:ascii="Calibri" w:hAnsi="Calibri"/>
        </w:rPr>
      </w:pPr>
    </w:p>
    <w:p w14:paraId="429179B8" w14:textId="77777777" w:rsidR="00E31402" w:rsidRPr="00E31402" w:rsidRDefault="00E31402" w:rsidP="00E31402">
      <w:pPr>
        <w:spacing w:line="276" w:lineRule="auto"/>
        <w:rPr>
          <w:rFonts w:ascii="Calibri" w:hAnsi="Calibri"/>
        </w:rPr>
      </w:pPr>
      <w:r w:rsidRPr="00E31402">
        <w:rPr>
          <w:rFonts w:ascii="Calibri" w:hAnsi="Calibri"/>
        </w:rPr>
        <w:t xml:space="preserve">Here's the best news that you'll ever hear. Even when you're faithless, God is faithful. Know that today. Church, be encouraged today. God is faithful. Our salvation is based on God and not on us. If it was based on us, we'd all be in trouble. We'd all be in bad shape. </w:t>
      </w:r>
    </w:p>
    <w:p w14:paraId="61F75432" w14:textId="77777777" w:rsidR="00E31402" w:rsidRPr="00E31402" w:rsidRDefault="00E31402" w:rsidP="00E31402">
      <w:pPr>
        <w:spacing w:line="276" w:lineRule="auto"/>
        <w:rPr>
          <w:rFonts w:ascii="Calibri" w:hAnsi="Calibri"/>
        </w:rPr>
      </w:pPr>
    </w:p>
    <w:p w14:paraId="6865DF86" w14:textId="77777777" w:rsidR="00E31402" w:rsidRPr="00E31402" w:rsidRDefault="00E31402" w:rsidP="00E31402">
      <w:pPr>
        <w:spacing w:line="276" w:lineRule="auto"/>
        <w:rPr>
          <w:rFonts w:ascii="Calibri" w:hAnsi="Calibri"/>
        </w:rPr>
      </w:pPr>
      <w:r w:rsidRPr="00E31402">
        <w:rPr>
          <w:rFonts w:ascii="Calibri" w:hAnsi="Calibri"/>
        </w:rPr>
        <w:t xml:space="preserve">Help is on the way. Christians go through stuff. People go through stuff. What's the difference between a Christian and a non-Christian? I'll give you one. When you go through adversity, you have a helper and His name is God. Our help comes from the Lord. </w:t>
      </w:r>
    </w:p>
    <w:p w14:paraId="273CFDF5" w14:textId="77777777" w:rsidR="00E31402" w:rsidRPr="00E31402" w:rsidRDefault="00E31402" w:rsidP="00E31402">
      <w:pPr>
        <w:spacing w:line="276" w:lineRule="auto"/>
        <w:rPr>
          <w:rFonts w:ascii="Calibri" w:hAnsi="Calibri"/>
        </w:rPr>
      </w:pPr>
    </w:p>
    <w:p w14:paraId="69E77785" w14:textId="77777777" w:rsidR="00E31402" w:rsidRPr="00E31402" w:rsidRDefault="00E31402" w:rsidP="00E31402">
      <w:pPr>
        <w:spacing w:line="276" w:lineRule="auto"/>
        <w:rPr>
          <w:rFonts w:ascii="Calibri" w:hAnsi="Calibri"/>
        </w:rPr>
      </w:pPr>
      <w:r w:rsidRPr="00E31402">
        <w:rPr>
          <w:rFonts w:ascii="Calibri" w:hAnsi="Calibri"/>
        </w:rPr>
        <w:t>That's why today we can live lives full of faith. That's why we can live lives full of hope. That's why we can live lives full of positivity and encouragement. Because we know that help is on the way.</w:t>
      </w:r>
    </w:p>
    <w:p w14:paraId="6FE10926" w14:textId="77777777" w:rsidR="00E31402" w:rsidRPr="00E31402" w:rsidRDefault="00E31402" w:rsidP="00E31402">
      <w:pPr>
        <w:spacing w:line="276" w:lineRule="auto"/>
        <w:rPr>
          <w:rFonts w:ascii="Calibri" w:hAnsi="Calibri"/>
        </w:rPr>
      </w:pPr>
    </w:p>
    <w:p w14:paraId="65ADA6AE" w14:textId="13177995" w:rsidR="00E31402" w:rsidRPr="00E31402" w:rsidRDefault="00E31402" w:rsidP="00E31402">
      <w:pPr>
        <w:spacing w:line="276" w:lineRule="auto"/>
        <w:rPr>
          <w:rFonts w:ascii="Calibri" w:hAnsi="Calibri"/>
          <w:sz w:val="28"/>
          <w:szCs w:val="28"/>
        </w:rPr>
      </w:pPr>
      <w:r w:rsidRPr="00E31402">
        <w:rPr>
          <w:rFonts w:ascii="Calibri" w:hAnsi="Calibri"/>
        </w:rPr>
        <w:br w:type="page"/>
      </w:r>
      <w:r w:rsidRPr="00E31402">
        <w:rPr>
          <w:rFonts w:ascii="Calibri" w:hAnsi="Calibri"/>
          <w:b/>
          <w:bCs/>
          <w:sz w:val="28"/>
          <w:szCs w:val="28"/>
          <w:u w:val="single"/>
        </w:rPr>
        <w:lastRenderedPageBreak/>
        <w:t>OUTLINE</w:t>
      </w:r>
    </w:p>
    <w:p w14:paraId="51E05B58" w14:textId="77777777" w:rsidR="00E31402" w:rsidRPr="00E31402" w:rsidRDefault="00E31402" w:rsidP="00E31402">
      <w:pPr>
        <w:spacing w:line="276" w:lineRule="auto"/>
        <w:rPr>
          <w:rFonts w:ascii="Calibri" w:hAnsi="Calibri"/>
        </w:rPr>
      </w:pPr>
    </w:p>
    <w:p w14:paraId="271D1BA8" w14:textId="77777777" w:rsidR="00E31402" w:rsidRPr="00E31402" w:rsidRDefault="00E31402" w:rsidP="00E31402">
      <w:pPr>
        <w:spacing w:line="276" w:lineRule="auto"/>
        <w:rPr>
          <w:rFonts w:ascii="Calibri" w:hAnsi="Calibri"/>
        </w:rPr>
      </w:pPr>
      <w:r w:rsidRPr="00E31402">
        <w:rPr>
          <w:rFonts w:ascii="Calibri" w:hAnsi="Calibri"/>
        </w:rPr>
        <w:t>I lift up my eyes to the mountains—where does my help come from? My help comes from the Lord, the Maker of heaven and earth. Psalm 121:1-2 (NIV)</w:t>
      </w:r>
    </w:p>
    <w:p w14:paraId="22BAC9F5" w14:textId="77777777" w:rsidR="00E31402" w:rsidRPr="00E31402" w:rsidRDefault="00E31402" w:rsidP="00E31402">
      <w:pPr>
        <w:spacing w:line="276" w:lineRule="auto"/>
        <w:rPr>
          <w:rFonts w:ascii="Calibri" w:hAnsi="Calibri"/>
        </w:rPr>
      </w:pPr>
    </w:p>
    <w:p w14:paraId="72E2923E" w14:textId="2DD66A50" w:rsidR="00E31402" w:rsidRPr="00E31402" w:rsidRDefault="00E31402" w:rsidP="00E31402">
      <w:pPr>
        <w:spacing w:line="276" w:lineRule="auto"/>
        <w:rPr>
          <w:rFonts w:ascii="Calibri" w:hAnsi="Calibri"/>
          <w:b/>
          <w:bCs/>
        </w:rPr>
      </w:pPr>
      <w:r w:rsidRPr="00E31402">
        <w:rPr>
          <w:rFonts w:ascii="Calibri" w:hAnsi="Calibri"/>
          <w:b/>
          <w:bCs/>
        </w:rPr>
        <w:t>1. THE LORD WATCHES OVER ME CONSTANTLY</w:t>
      </w:r>
      <w:r w:rsidR="00110FF2">
        <w:rPr>
          <w:rFonts w:ascii="Calibri" w:hAnsi="Calibri"/>
          <w:b/>
          <w:bCs/>
        </w:rPr>
        <w:t>.</w:t>
      </w:r>
    </w:p>
    <w:p w14:paraId="79115758" w14:textId="77777777" w:rsidR="00E31402" w:rsidRPr="00E31402" w:rsidRDefault="00E31402" w:rsidP="00E31402">
      <w:pPr>
        <w:spacing w:line="276" w:lineRule="auto"/>
        <w:rPr>
          <w:rFonts w:ascii="Calibri" w:hAnsi="Calibri"/>
        </w:rPr>
      </w:pPr>
    </w:p>
    <w:p w14:paraId="2950D0DE" w14:textId="77777777" w:rsidR="00E31402" w:rsidRPr="00E31402" w:rsidRDefault="00E31402" w:rsidP="00E31402">
      <w:pPr>
        <w:spacing w:line="276" w:lineRule="auto"/>
        <w:rPr>
          <w:rFonts w:ascii="Calibri" w:hAnsi="Calibri"/>
        </w:rPr>
      </w:pPr>
      <w:r w:rsidRPr="00E31402">
        <w:rPr>
          <w:rFonts w:ascii="Calibri" w:hAnsi="Calibri"/>
        </w:rPr>
        <w:t>He will not let your foot slip—he who watches over you will not slumber; indeed, he who watches over Israel will neither slumber nor sleep. Psalm 121:3-4 (NIV)</w:t>
      </w:r>
    </w:p>
    <w:p w14:paraId="1C699EE8" w14:textId="77777777" w:rsidR="00E31402" w:rsidRPr="00E31402" w:rsidRDefault="00E31402" w:rsidP="00E31402">
      <w:pPr>
        <w:spacing w:line="276" w:lineRule="auto"/>
        <w:rPr>
          <w:rFonts w:ascii="Calibri" w:hAnsi="Calibri"/>
        </w:rPr>
      </w:pPr>
    </w:p>
    <w:p w14:paraId="1B01DDFC" w14:textId="15B94353" w:rsidR="00E31402" w:rsidRPr="00E31402" w:rsidRDefault="00E31402" w:rsidP="00E31402">
      <w:pPr>
        <w:spacing w:line="276" w:lineRule="auto"/>
        <w:rPr>
          <w:rFonts w:ascii="Calibri" w:hAnsi="Calibri"/>
          <w:b/>
          <w:bCs/>
        </w:rPr>
      </w:pPr>
      <w:r w:rsidRPr="00E31402">
        <w:rPr>
          <w:rFonts w:ascii="Calibri" w:hAnsi="Calibri"/>
          <w:b/>
          <w:bCs/>
        </w:rPr>
        <w:t>2. THE LORD WATCHES OVER ME PERSONALLY</w:t>
      </w:r>
      <w:r w:rsidR="00110FF2">
        <w:rPr>
          <w:rFonts w:ascii="Calibri" w:hAnsi="Calibri"/>
          <w:b/>
          <w:bCs/>
        </w:rPr>
        <w:t>.</w:t>
      </w:r>
    </w:p>
    <w:p w14:paraId="31ADCCC3" w14:textId="77777777" w:rsidR="00E31402" w:rsidRPr="00E31402" w:rsidRDefault="00E31402" w:rsidP="00E31402">
      <w:pPr>
        <w:spacing w:line="276" w:lineRule="auto"/>
        <w:rPr>
          <w:rFonts w:ascii="Calibri" w:hAnsi="Calibri"/>
        </w:rPr>
      </w:pPr>
    </w:p>
    <w:p w14:paraId="739521DD" w14:textId="77777777" w:rsidR="00E31402" w:rsidRPr="00E31402" w:rsidRDefault="00E31402" w:rsidP="00E31402">
      <w:pPr>
        <w:spacing w:line="276" w:lineRule="auto"/>
        <w:rPr>
          <w:rFonts w:ascii="Calibri" w:hAnsi="Calibri"/>
        </w:rPr>
      </w:pPr>
      <w:r w:rsidRPr="00E31402">
        <w:rPr>
          <w:rFonts w:ascii="Calibri" w:hAnsi="Calibri"/>
        </w:rPr>
        <w:t>The Lord himself watches over you! Psalm 121:5 (NLT)</w:t>
      </w:r>
    </w:p>
    <w:p w14:paraId="3B411100" w14:textId="77777777" w:rsidR="00E31402" w:rsidRPr="00E31402" w:rsidRDefault="00E31402" w:rsidP="00E31402">
      <w:pPr>
        <w:spacing w:line="276" w:lineRule="auto"/>
        <w:rPr>
          <w:rFonts w:ascii="Calibri" w:hAnsi="Calibri"/>
        </w:rPr>
      </w:pPr>
    </w:p>
    <w:p w14:paraId="4A35EE43" w14:textId="77777777" w:rsidR="00E31402" w:rsidRPr="00E31402" w:rsidRDefault="00E31402" w:rsidP="00E31402">
      <w:pPr>
        <w:spacing w:line="276" w:lineRule="auto"/>
        <w:rPr>
          <w:rFonts w:ascii="Calibri" w:hAnsi="Calibri"/>
        </w:rPr>
      </w:pPr>
      <w:r w:rsidRPr="00E31402">
        <w:rPr>
          <w:rFonts w:ascii="Calibri" w:hAnsi="Calibri"/>
        </w:rPr>
        <w:t>The Lord watches over you—the Lord is your shade at your right hand; the sun will not harm you by day, nor the moon by night. Psalm 121:5-6 (NIV)</w:t>
      </w:r>
    </w:p>
    <w:p w14:paraId="12026233" w14:textId="77777777" w:rsidR="00E31402" w:rsidRPr="00E31402" w:rsidRDefault="00E31402" w:rsidP="00E31402">
      <w:pPr>
        <w:spacing w:line="276" w:lineRule="auto"/>
        <w:rPr>
          <w:rFonts w:ascii="Calibri" w:hAnsi="Calibri"/>
        </w:rPr>
      </w:pPr>
    </w:p>
    <w:p w14:paraId="007DFA8D" w14:textId="7F588CD5" w:rsidR="00E31402" w:rsidRPr="00E31402" w:rsidRDefault="00E31402" w:rsidP="00E31402">
      <w:pPr>
        <w:spacing w:line="276" w:lineRule="auto"/>
        <w:rPr>
          <w:rFonts w:ascii="Calibri" w:hAnsi="Calibri"/>
          <w:b/>
          <w:bCs/>
        </w:rPr>
      </w:pPr>
      <w:r w:rsidRPr="00E31402">
        <w:rPr>
          <w:rFonts w:ascii="Calibri" w:hAnsi="Calibri"/>
          <w:b/>
          <w:bCs/>
        </w:rPr>
        <w:t>3. THE LORD WATCHES OVER ME SPIRITUALLY</w:t>
      </w:r>
      <w:r w:rsidR="00110FF2">
        <w:rPr>
          <w:rFonts w:ascii="Calibri" w:hAnsi="Calibri"/>
          <w:b/>
          <w:bCs/>
        </w:rPr>
        <w:t>.</w:t>
      </w:r>
    </w:p>
    <w:p w14:paraId="7C01934A" w14:textId="77777777" w:rsidR="00E31402" w:rsidRPr="00E31402" w:rsidRDefault="00E31402" w:rsidP="00E31402">
      <w:pPr>
        <w:spacing w:line="276" w:lineRule="auto"/>
        <w:rPr>
          <w:rFonts w:ascii="Calibri" w:hAnsi="Calibri"/>
        </w:rPr>
      </w:pPr>
    </w:p>
    <w:p w14:paraId="637C7432" w14:textId="77777777" w:rsidR="00E31402" w:rsidRPr="00E31402" w:rsidRDefault="00E31402" w:rsidP="00E31402">
      <w:pPr>
        <w:spacing w:line="276" w:lineRule="auto"/>
        <w:rPr>
          <w:rFonts w:ascii="Calibri" w:hAnsi="Calibri"/>
        </w:rPr>
      </w:pPr>
      <w:r w:rsidRPr="00E31402">
        <w:rPr>
          <w:rFonts w:ascii="Calibri" w:hAnsi="Calibri"/>
        </w:rPr>
        <w:t>The Lord will keep you from all harm— he will watch over your life; the Lord will watch over your coming and going both now and forevermore. Psalm 121:7-8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39BF" w14:textId="77777777" w:rsidR="007600C8" w:rsidRDefault="007600C8">
      <w:r>
        <w:separator/>
      </w:r>
    </w:p>
  </w:endnote>
  <w:endnote w:type="continuationSeparator" w:id="0">
    <w:p w14:paraId="5002F43B" w14:textId="77777777" w:rsidR="007600C8" w:rsidRDefault="007600C8">
      <w:r>
        <w:continuationSeparator/>
      </w:r>
    </w:p>
  </w:endnote>
  <w:endnote w:type="continuationNotice" w:id="1">
    <w:p w14:paraId="39045576" w14:textId="77777777" w:rsidR="007600C8" w:rsidRDefault="00760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1919" w14:textId="77777777" w:rsidR="00CF7E7E" w:rsidRDefault="00CF7E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E11A44C" w:rsidR="000D064C" w:rsidRPr="00E001F4" w:rsidRDefault="00A11D21" w:rsidP="00A11D21">
    <w:pPr>
      <w:pStyle w:val="Footer"/>
      <w:rPr>
        <w:rFonts w:ascii="Calibri" w:hAnsi="Calibri"/>
      </w:rPr>
    </w:pPr>
    <w:r>
      <w:rPr>
        <w:rFonts w:ascii="Calibri" w:hAnsi="Calibri"/>
        <w:b/>
        <w:bCs/>
      </w:rPr>
      <w:tab/>
    </w:r>
    <w:r w:rsidR="00B47A64">
      <w:rPr>
        <w:rFonts w:ascii="Calibri" w:hAnsi="Calibri"/>
        <w:b/>
        <w:bCs/>
      </w:rPr>
      <w:t>The Rock</w:t>
    </w:r>
    <w:r w:rsidR="000D064C" w:rsidRPr="00E001F4">
      <w:rPr>
        <w:rFonts w:ascii="Calibri" w:hAnsi="Calibri"/>
        <w:b/>
        <w:bCs/>
      </w:rPr>
      <w:t>—</w:t>
    </w:r>
    <w:r w:rsidR="00E31402">
      <w:rPr>
        <w:rFonts w:ascii="Calibri" w:hAnsi="Calibri"/>
        <w:b/>
        <w:bCs/>
      </w:rPr>
      <w:t xml:space="preserve">Help Is </w:t>
    </w:r>
    <w:proofErr w:type="gramStart"/>
    <w:r w:rsidR="00E31402">
      <w:rPr>
        <w:rFonts w:ascii="Calibri" w:hAnsi="Calibri"/>
        <w:b/>
        <w:bCs/>
      </w:rPr>
      <w:t>On</w:t>
    </w:r>
    <w:proofErr w:type="gramEnd"/>
    <w:r w:rsidR="00E31402">
      <w:rPr>
        <w:rFonts w:ascii="Calibri" w:hAnsi="Calibri"/>
        <w:b/>
        <w:bCs/>
      </w:rPr>
      <w:t xml:space="preserve"> The Way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4DB9" w14:textId="77777777" w:rsidR="00CF7E7E" w:rsidRDefault="00CF7E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FA30" w14:textId="77777777" w:rsidR="007600C8" w:rsidRDefault="007600C8">
      <w:r>
        <w:separator/>
      </w:r>
    </w:p>
  </w:footnote>
  <w:footnote w:type="continuationSeparator" w:id="0">
    <w:p w14:paraId="75630701" w14:textId="77777777" w:rsidR="007600C8" w:rsidRDefault="007600C8">
      <w:r>
        <w:continuationSeparator/>
      </w:r>
    </w:p>
  </w:footnote>
  <w:footnote w:type="continuationNotice" w:id="1">
    <w:p w14:paraId="62E4A49C" w14:textId="77777777" w:rsidR="007600C8" w:rsidRDefault="00760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4A8"/>
    <w:rsid w:val="00013A7D"/>
    <w:rsid w:val="00026902"/>
    <w:rsid w:val="00026CF2"/>
    <w:rsid w:val="0003422D"/>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1DC6"/>
    <w:rsid w:val="000F352B"/>
    <w:rsid w:val="000F3E99"/>
    <w:rsid w:val="000F78CC"/>
    <w:rsid w:val="00100E61"/>
    <w:rsid w:val="00101707"/>
    <w:rsid w:val="00110FF2"/>
    <w:rsid w:val="00115B54"/>
    <w:rsid w:val="001307E2"/>
    <w:rsid w:val="00134671"/>
    <w:rsid w:val="00135D5D"/>
    <w:rsid w:val="00144288"/>
    <w:rsid w:val="001461B1"/>
    <w:rsid w:val="001822A0"/>
    <w:rsid w:val="00185CA0"/>
    <w:rsid w:val="001903F1"/>
    <w:rsid w:val="001A2F4C"/>
    <w:rsid w:val="001A3BD3"/>
    <w:rsid w:val="001A4038"/>
    <w:rsid w:val="001A713B"/>
    <w:rsid w:val="001C6DAF"/>
    <w:rsid w:val="001E3993"/>
    <w:rsid w:val="001F2E97"/>
    <w:rsid w:val="001F736C"/>
    <w:rsid w:val="002252B6"/>
    <w:rsid w:val="002255D9"/>
    <w:rsid w:val="00236AB3"/>
    <w:rsid w:val="00255946"/>
    <w:rsid w:val="00274BB9"/>
    <w:rsid w:val="0028034F"/>
    <w:rsid w:val="00285843"/>
    <w:rsid w:val="00290511"/>
    <w:rsid w:val="0029171A"/>
    <w:rsid w:val="002A27F0"/>
    <w:rsid w:val="002B71A4"/>
    <w:rsid w:val="002B7D3B"/>
    <w:rsid w:val="002B7DA4"/>
    <w:rsid w:val="002D3E02"/>
    <w:rsid w:val="002D6FF3"/>
    <w:rsid w:val="002E1AD4"/>
    <w:rsid w:val="002F3A62"/>
    <w:rsid w:val="002F6231"/>
    <w:rsid w:val="00313F0F"/>
    <w:rsid w:val="003259AC"/>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2E94"/>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530C"/>
    <w:rsid w:val="00676E96"/>
    <w:rsid w:val="006A24A7"/>
    <w:rsid w:val="006A6FCB"/>
    <w:rsid w:val="006A7C43"/>
    <w:rsid w:val="006B7862"/>
    <w:rsid w:val="006C4559"/>
    <w:rsid w:val="006D24DF"/>
    <w:rsid w:val="006D3136"/>
    <w:rsid w:val="006D3F80"/>
    <w:rsid w:val="006D5364"/>
    <w:rsid w:val="006E4F39"/>
    <w:rsid w:val="006E77E6"/>
    <w:rsid w:val="00702914"/>
    <w:rsid w:val="007600C8"/>
    <w:rsid w:val="007630E7"/>
    <w:rsid w:val="00791189"/>
    <w:rsid w:val="007960BA"/>
    <w:rsid w:val="00796F1D"/>
    <w:rsid w:val="007A6325"/>
    <w:rsid w:val="007C5C95"/>
    <w:rsid w:val="007D5550"/>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1D27"/>
    <w:rsid w:val="00963031"/>
    <w:rsid w:val="00972B7A"/>
    <w:rsid w:val="00994505"/>
    <w:rsid w:val="00994C85"/>
    <w:rsid w:val="009969D3"/>
    <w:rsid w:val="009A1426"/>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CF7E7E"/>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1402"/>
    <w:rsid w:val="00E34A7C"/>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110</TotalTime>
  <Pages>11</Pages>
  <Words>3517</Words>
  <Characters>20050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2022-12-07T18:00:00Z</cp:lastPrinted>
  <dcterms:created xsi:type="dcterms:W3CDTF">2023-01-08T04:00:00Z</dcterms:created>
  <dcterms:modified xsi:type="dcterms:W3CDTF">2023-01-17T20:23:00Z</dcterms:modified>
  <cp:category/>
</cp:coreProperties>
</file>